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P4_Local_SEO_Quick_Start_Guide</w:t>
      </w:r>
    </w:p>
    <w:p>
      <w:pPr>
        <w:spacing w:after="200"/>
      </w:pPr>
      <w:r>
        <w:rPr>
          <w:i/>
          <w:color w:val="E83E3E"/>
          <w:sz w:val="22"/>
        </w:rPr>
        <w:t>Local SEO Quick\-Start Guide</w:t>
      </w:r>
    </w:p>
    <w:p>
      <w:pPr>
        <w:spacing w:after="100"/>
      </w:pPr>
      <w:r>
        <w:t>Presence Fix: Get Found When It Counts</w:t>
      </w:r>
    </w:p>
    <w:p>
      <w:pPr>
        <w:spacing w:before="240" w:after="80"/>
      </w:pPr>
      <w:r>
        <w:rPr>
          <w:b/>
          <w:color w:val="1B4F72"/>
          <w:sz w:val="26"/>
        </w:rPr>
        <w:t>Why This Matters</w:t>
      </w:r>
    </w:p>
    <w:p>
      <w:pPr>
        <w:spacing w:after="100"/>
      </w:pPr>
      <w:r>
        <w:t>Local SEO is how you show up when someone searches for your service in your area. Without it, potential customers find your competitors instead of you.</w:t>
      </w:r>
    </w:p>
    <w:p>
      <w:pPr>
        <w:spacing w:before="240" w:after="80"/>
      </w:pPr>
      <w:r>
        <w:rPr>
          <w:b/>
          <w:color w:val="1B4F72"/>
          <w:sz w:val="26"/>
        </w:rPr>
        <w:t>What is Local SEO?</w:t>
      </w:r>
    </w:p>
    <w:p>
      <w:pPr>
        <w:spacing w:after="100"/>
      </w:pPr>
      <w:r>
        <w:t>Local SEO (Search Engine Optimization) is the practice of optimizing your online presence to attract more business from local searches. When someone searches "plumber near me" or "best coffee shop in [city]," local SEO determines who appears in those results.</w:t>
      </w:r>
    </w:p>
    <w:p>
      <w:pPr>
        <w:spacing w:after="100"/>
      </w:pPr>
      <w:r>
        <w:t>Unlike traditional SEO that targets national or global audiences, local SEO focuses on geographic relevance. It's about being found by people who are ready to buy and are physically close to you.</w:t>
      </w:r>
    </w:p>
    <w:p>
      <w:pPr>
        <w:spacing w:before="240" w:after="80"/>
      </w:pPr>
      <w:r>
        <w:rPr>
          <w:b/>
          <w:color w:val="1B4F72"/>
          <w:sz w:val="26"/>
        </w:rPr>
        <w:t>The 5 Things That Matter Most</w:t>
      </w:r>
    </w:p>
    <w:p>
      <w:pPr>
        <w:spacing w:before="240" w:after="80"/>
      </w:pPr>
      <w:r>
        <w:rPr>
          <w:b/>
          <w:color w:val="1B4F72"/>
          <w:sz w:val="26"/>
        </w:rPr>
        <w:t>1\. NAP Consistency \(Name, Address, Phone\)</w:t>
      </w:r>
    </w:p>
    <w:p>
      <w:pPr>
        <w:spacing w:after="100"/>
      </w:pPr>
      <w:r>
        <w:t>Your business name, address, and phone number must be exactly identical everywhere online. "123 Main St" is different from "123 Main Street" to search engines. Inconsistency confuses Google and costs you rankings.</w:t>
      </w:r>
    </w:p>
    <w:p>
      <w:pPr>
        <w:spacing w:before="240" w:after="80"/>
      </w:pPr>
      <w:r>
        <w:rPr>
          <w:b/>
          <w:color w:val="1B4F72"/>
          <w:sz w:val="26"/>
        </w:rPr>
        <w:t>2\. Google Business Profile Optimization</w:t>
      </w:r>
    </w:p>
    <w:p>
      <w:pPr>
        <w:spacing w:after="100"/>
      </w:pPr>
      <w:r>
        <w:t>Your Google Business Profile is the single most important local SEO asset. A 100% complete profile with photos, services, and regular updates dramatically increases your visibility in Google Maps and local search results.</w:t>
      </w:r>
    </w:p>
    <w:p>
      <w:pPr>
        <w:spacing w:before="240" w:after="80"/>
      </w:pPr>
      <w:r>
        <w:rPr>
          <w:b/>
          <w:color w:val="1B4F72"/>
          <w:sz w:val="26"/>
        </w:rPr>
        <w:t>3\. Reviews \(Quantity, Quality, Recency\)</w:t>
      </w:r>
    </w:p>
    <w:p>
      <w:pPr>
        <w:spacing w:after="100"/>
      </w:pPr>
      <w:r>
        <w:t>Google uses reviews as a trust signal. More reviews = more visibility. Higher ratings = higher rankings. Recent reviews = relevance. Aim for a steady stream of new reviews, not a one\-time batch.</w:t>
      </w:r>
    </w:p>
    <w:p>
      <w:pPr>
        <w:spacing w:before="240" w:after="80"/>
      </w:pPr>
      <w:r>
        <w:rPr>
          <w:b/>
          <w:color w:val="1B4F72"/>
          <w:sz w:val="26"/>
        </w:rPr>
        <w:t>4\. Local Citations</w:t>
      </w:r>
    </w:p>
    <w:p>
      <w:pPr>
        <w:spacing w:after="100"/>
      </w:pPr>
      <w:r>
        <w:t>Citations are mentions of your business on other websites (directories, chamber sites, industry listings). The more quality citations with consistent NAP, the more Google trusts your business is legitimate and located where you say.</w:t>
      </w:r>
    </w:p>
    <w:p>
      <w:pPr>
        <w:spacing w:before="240" w:after="80"/>
      </w:pPr>
      <w:r>
        <w:rPr>
          <w:b/>
          <w:color w:val="1B4F72"/>
          <w:sz w:val="26"/>
        </w:rPr>
        <w:t>5\. Website Local Signals</w:t>
      </w:r>
    </w:p>
    <w:p>
      <w:pPr>
        <w:spacing w:after="100"/>
      </w:pPr>
      <w:r>
        <w:t>Your website should clearly communicate where you serve. Include your city/region in title tags, create location pages for service areas, embed a Google Map, and mention your service area throughout your content.</w:t>
      </w:r>
    </w:p>
    <w:p>
      <w:pPr>
        <w:spacing w:before="240" w:after="80"/>
      </w:pPr>
      <w:r>
        <w:rPr>
          <w:b/>
          <w:color w:val="1B4F72"/>
          <w:sz w:val="26"/>
        </w:rPr>
        <w:t>Quick Win Checklist \(Do This in 1 Hour\)</w:t>
      </w:r>
    </w:p>
    <w:p>
      <w:pPr>
        <w:spacing w:after="100"/>
      </w:pPr>
      <w:r>
        <w:t>[ ] Verify your Google Business Profile is claimed</w:t>
      </w:r>
    </w:p>
    <w:p>
      <w:pPr>
        <w:spacing w:after="100"/>
      </w:pPr>
      <w:r>
        <w:t>[ ] Check that your name, address, phone are correct on GBP</w:t>
      </w:r>
    </w:p>
    <w:p>
      <w:pPr>
        <w:spacing w:after="100"/>
      </w:pPr>
      <w:r>
        <w:t>[ ] Add 5\+ photos to your Google Business Profile</w:t>
      </w:r>
    </w:p>
    <w:p>
      <w:pPr>
        <w:spacing w:after="100"/>
      </w:pPr>
      <w:r>
        <w:t>[ ] Write a complete business description on GBP</w:t>
      </w:r>
    </w:p>
    <w:p>
      <w:pPr>
        <w:spacing w:after="100"/>
      </w:pPr>
      <w:r>
        <w:t>[ ] Add all your services to GBP</w:t>
      </w:r>
    </w:p>
    <w:p>
      <w:pPr>
        <w:spacing w:after="100"/>
      </w:pPr>
      <w:r>
        <w:t>[ ] Verify your business hours are correct</w:t>
      </w:r>
    </w:p>
    <w:p>
      <w:pPr>
        <w:spacing w:after="100"/>
      </w:pPr>
      <w:r>
        <w:t>[ ] Respond to your most recent Google reviews</w:t>
      </w:r>
    </w:p>
    <w:p>
      <w:pPr>
        <w:spacing w:after="100"/>
      </w:pPr>
      <w:r>
        <w:t>[ ] Add your full address to your website footer</w:t>
      </w:r>
    </w:p>
    <w:p>
      <w:pPr>
        <w:spacing w:after="100"/>
      </w:pPr>
      <w:r>
        <w:t>[ ] Verify your website phone number is tap\-to\-call on mobile</w:t>
      </w:r>
    </w:p>
    <w:p>
      <w:pPr>
        <w:spacing w:after="100"/>
      </w:pPr>
      <w:r>
        <w:t>[ ] Send a review request to your most recent happy customer</w:t>
      </w:r>
    </w:p>
    <w:p>
      <w:pPr>
        <w:spacing w:before="240" w:after="80"/>
      </w:pPr>
      <w:r>
        <w:rPr>
          <w:b/>
          <w:color w:val="1B4F72"/>
          <w:sz w:val="26"/>
        </w:rPr>
        <w:t>What NOT to Waste Time On</w:t>
      </w:r>
    </w:p>
    <w:p>
      <w:pPr>
        <w:spacing w:after="100"/>
      </w:pPr>
      <w:r>
        <w:t>✗ Submitting to hundreds of low\-quality directories</w:t>
      </w:r>
    </w:p>
    <w:p>
      <w:pPr>
        <w:spacing w:after="100"/>
      </w:pPr>
      <w:r>
        <w:t>✗ Buying fake reviews (Google will catch you and penalize)</w:t>
      </w:r>
    </w:p>
    <w:p>
      <w:pPr>
        <w:spacing w:after="100"/>
      </w:pPr>
      <w:r>
        <w:t>✗ Keyword stuffing your business name</w:t>
      </w:r>
    </w:p>
    <w:p>
      <w:pPr>
        <w:spacing w:after="100"/>
      </w:pPr>
      <w:r>
        <w:t>✗ Creating multiple GBP listings for the same location</w:t>
      </w:r>
    </w:p>
    <w:p>
      <w:pPr>
        <w:spacing w:after="100"/>
      </w:pPr>
      <w:r>
        <w:t>✗ Obsessing over meta tags and technical SEO before basics</w:t>
      </w:r>
    </w:p>
    <w:p>
      <w:pPr>
        <w:spacing w:after="100"/>
      </w:pPr>
      <w:r>
        <w:t>✗ Paying for "guaranteed \#1 rankings" services</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