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left"/>
      </w:pPr>
      <w:r>
        <w:rPr>
          <w:b/>
          <w:color w:val="1B4F72"/>
          <w:sz w:val="18"/>
        </w:rPr>
        <w:t>EngageEngine™</w:t>
      </w:r>
      <w:r>
        <w:rPr>
          <w:color w:val="555555"/>
          <w:sz w:val="18"/>
        </w:rPr>
        <w:t xml:space="preserve">  ·  Demand Collapse Diagnostic  ·  Execution Vault</w:t>
      </w:r>
    </w:p>
    <w:p>
      <w:pPr>
        <w:spacing w:after="120"/>
      </w:pPr>
      <w:r>
        <w:rPr>
          <w:color w:val="CCCCCC"/>
          <w:sz w:val="14"/>
        </w:rPr>
        <w:t>────────────────────────────────────────────────────────────────────────────────</w:t>
      </w:r>
    </w:p>
    <w:p>
      <w:pPr>
        <w:spacing w:after="40"/>
      </w:pPr>
      <w:r>
        <w:rPr>
          <w:b/>
          <w:color w:val="1B4F72"/>
          <w:sz w:val="40"/>
        </w:rPr>
        <w:t>U1_Review_Request_Templates</w:t>
      </w:r>
    </w:p>
    <w:p>
      <w:pPr>
        <w:spacing w:after="200"/>
      </w:pPr>
      <w:r>
        <w:rPr>
          <w:i/>
          <w:color w:val="E83E3E"/>
          <w:sz w:val="22"/>
        </w:rPr>
        <w:t>Review Request Templates</w:t>
      </w:r>
    </w:p>
    <w:p>
      <w:pPr>
        <w:spacing w:after="100"/>
      </w:pPr>
      <w:r>
        <w:t>Universal Tool • Applies to All Problem Areas</w:t>
      </w:r>
    </w:p>
    <w:p>
      <w:pPr>
        <w:spacing w:before="240" w:after="80"/>
      </w:pPr>
      <w:r>
        <w:rPr>
          <w:b/>
          <w:color w:val="1B4F72"/>
          <w:sz w:val="26"/>
        </w:rPr>
        <w:t>Why This Matters</w:t>
      </w:r>
    </w:p>
    <w:p>
      <w:pPr>
        <w:spacing w:after="100"/>
      </w:pPr>
      <w:r>
        <w:t>Reviews are the \#1 factor in local search rankings and customer trust. But most happy customers won't leave reviews unless you ask. These templates make it easy to ask professionally and get more reviews consistently.</w:t>
      </w:r>
    </w:p>
    <w:p>
      <w:pPr>
        <w:spacing w:before="240" w:after="80"/>
      </w:pPr>
      <w:r>
        <w:rPr>
          <w:b/>
          <w:color w:val="1B4F72"/>
          <w:sz w:val="26"/>
        </w:rPr>
        <w:t>When to Ask</w:t>
      </w:r>
    </w:p>
    <w:p>
      <w:pPr>
        <w:spacing w:after="100"/>
      </w:pPr>
      <w:r>
        <w:t>Best moments:</w:t>
      </w:r>
    </w:p>
    <w:p>
      <w:pPr>
        <w:spacing w:after="100"/>
      </w:pPr>
      <w:r>
        <w:t>• Right after project completion</w:t>
      </w:r>
    </w:p>
    <w:p>
      <w:pPr>
        <w:spacing w:after="100"/>
      </w:pPr>
      <w:r>
        <w:t>• When customer expresses satisfaction verbally</w:t>
      </w:r>
    </w:p>
    <w:p>
      <w:pPr>
        <w:spacing w:after="100"/>
      </w:pPr>
      <w:r>
        <w:t>• After resolving a problem successfully</w:t>
      </w:r>
    </w:p>
    <w:p>
      <w:pPr>
        <w:spacing w:after="100"/>
      </w:pPr>
      <w:r>
        <w:t>• At natural relationship milestones</w:t>
      </w:r>
    </w:p>
    <w:p>
      <w:pPr>
        <w:spacing w:before="240" w:after="80"/>
      </w:pPr>
      <w:r>
        <w:rPr>
          <w:b/>
          <w:color w:val="1B4F72"/>
          <w:sz w:val="26"/>
        </w:rPr>
        <w:t>In\-Person Ask Script</w:t>
      </w:r>
    </w:p>
    <w:p>
      <w:pPr>
        <w:spacing w:after="100"/>
      </w:pPr>
      <w:r>
        <w:t>"Thank you so much for your kind words\! Reviews really help small businesses like ours. Would you mind taking 30 seconds to leave us a quick Google review? I can text you the link right now."</w:t>
      </w:r>
    </w:p>
    <w:p>
      <w:pPr>
        <w:spacing w:before="240" w:after="80"/>
      </w:pPr>
      <w:r>
        <w:rPr>
          <w:b/>
          <w:color w:val="1B4F72"/>
          <w:sz w:val="26"/>
        </w:rPr>
        <w:t>Email Template \#1: After Project Completion</w:t>
      </w:r>
    </w:p>
    <w:p>
      <w:pPr>
        <w:spacing w:after="100"/>
      </w:pPr>
      <w:r>
        <w:t>__Subject: How did we do?</w:t>
      </w:r>
    </w:p>
    <w:p>
      <w:pPr>
        <w:spacing w:after="100"/>
      </w:pPr>
      <w:r>
        <w:t>__Hi [FIRST NAME],</w:t>
      </w:r>
    </w:p>
    <w:p>
      <w:pPr>
        <w:spacing w:after="100"/>
      </w:pPr>
      <w:r>
        <w:t>Thank you for choosing [BUSINESS NAME] for your [PROJECT/SERVICE]. We hope everything exceeded your expectations\!</w:t>
      </w:r>
    </w:p>
    <w:p>
      <w:pPr>
        <w:spacing w:after="100"/>
      </w:pPr>
      <w:r>
        <w:t>If you have a moment, we'd really appreciate if you could share your experience on Google. It only takes about 30 seconds and helps other [TARGET CUSTOMER TYPE] like yourself find reliable help.</w:t>
      </w:r>
    </w:p>
    <w:p>
      <w:pPr>
        <w:spacing w:after="100"/>
      </w:pPr>
      <w:r>
        <w:t>__Click here to leave a review: [GOOGLE REVIEW LINK]</w:t>
      </w:r>
    </w:p>
    <w:p>
      <w:pPr>
        <w:spacing w:after="100"/>
      </w:pPr>
      <w:r>
        <w:t>__Thanks again for your business\!</w:t>
      </w:r>
    </w:p>
    <w:p>
      <w:pPr>
        <w:spacing w:after="100"/>
      </w:pPr>
      <w:r>
        <w:t>[YOUR NAME]</w:t>
      </w:r>
    </w:p>
    <w:p>
      <w:pPr>
        <w:spacing w:before="240" w:after="80"/>
      </w:pPr>
      <w:r>
        <w:rPr>
          <w:b/>
          <w:color w:val="1B4F72"/>
          <w:sz w:val="26"/>
        </w:rPr>
        <w:t>Email Template \#2: After Verbal Compliment</w:t>
      </w:r>
    </w:p>
    <w:p>
      <w:pPr>
        <w:spacing w:after="100"/>
      </w:pPr>
      <w:r>
        <w:t>__Subject: Thanks for your kind words\!</w:t>
      </w:r>
    </w:p>
    <w:p>
      <w:pPr>
        <w:spacing w:after="100"/>
      </w:pPr>
      <w:r>
        <w:t>__Hi [FIRST NAME],</w:t>
      </w:r>
    </w:p>
    <w:p>
      <w:pPr>
        <w:spacing w:after="100"/>
      </w:pPr>
      <w:r>
        <w:t>It really made my day when you said [SPECIFIC THING THEY SAID]. Thank you\!</w:t>
      </w:r>
    </w:p>
    <w:p>
      <w:pPr>
        <w:spacing w:after="100"/>
      </w:pPr>
      <w:r>
        <w:t>Would you mind sharing that feedback as a Google review? It means a lot and really helps other people feel confident choosing us.</w:t>
      </w:r>
    </w:p>
    <w:p>
      <w:pPr>
        <w:spacing w:after="100"/>
      </w:pPr>
      <w:r>
        <w:t>__Here's a direct link (takes 30 seconds): [GOOGLE REVIEW LINK]</w:t>
      </w:r>
    </w:p>
    <w:p>
      <w:pPr>
        <w:spacing w:after="100"/>
      </w:pPr>
      <w:r>
        <w:t>__Thanks so much\!</w:t>
      </w:r>
    </w:p>
    <w:p>
      <w:pPr>
        <w:spacing w:after="100"/>
      </w:pPr>
      <w:r>
        <w:t>[YOUR NAME]</w:t>
      </w:r>
    </w:p>
    <w:p>
      <w:pPr>
        <w:spacing w:before="240" w:after="80"/>
      </w:pPr>
      <w:r>
        <w:rPr>
          <w:b/>
          <w:color w:val="1B4F72"/>
          <w:sz w:val="26"/>
        </w:rPr>
        <w:t>Text Message Templates</w:t>
      </w:r>
    </w:p>
    <w:p>
      <w:pPr>
        <w:spacing w:before="240" w:after="80"/>
      </w:pPr>
      <w:r>
        <w:rPr>
          <w:b/>
          <w:color w:val="1B4F72"/>
          <w:sz w:val="26"/>
        </w:rPr>
        <w:t>Text \#1: Simple Ask</w:t>
      </w:r>
    </w:p>
    <w:p>
      <w:pPr>
        <w:spacing w:after="100"/>
      </w:pPr>
      <w:r>
        <w:t>Hi [NAME]\! Thanks for choosing [BUSINESS]. If you have 30 seconds, we'd love a quick Google review: [LINK]. It really helps us\! \- [YOUR NAME]</w:t>
      </w:r>
    </w:p>
    <w:p>
      <w:pPr>
        <w:spacing w:before="240" w:after="80"/>
      </w:pPr>
      <w:r>
        <w:rPr>
          <w:b/>
          <w:color w:val="1B4F72"/>
          <w:sz w:val="26"/>
        </w:rPr>
        <w:t>Text \#2: After Compliment</w:t>
      </w:r>
    </w:p>
    <w:p>
      <w:pPr>
        <w:spacing w:after="100"/>
      </w:pPr>
      <w:r>
        <w:t>Hi [NAME], thanks for your kind words today\! Would you mind sharing that as a quick Google review? Here's the link: [LINK]. Thanks\! \- [YOUR NAME]</w:t>
      </w:r>
    </w:p>
    <w:p>
      <w:pPr>
        <w:spacing w:before="240" w:after="80"/>
      </w:pPr>
      <w:r>
        <w:rPr>
          <w:b/>
          <w:color w:val="1B4F72"/>
          <w:sz w:val="26"/>
        </w:rPr>
        <w:t>Text \#3: Follow\-Up</w:t>
      </w:r>
    </w:p>
    <w:p>
      <w:pPr>
        <w:spacing w:after="100"/>
      </w:pPr>
      <w:r>
        <w:t>Hi [NAME], just a friendly reminder about leaving us a review if you get a chance: [LINK]. Totally optional but much appreciated\! \- [YOUR NAME]</w:t>
      </w:r>
    </w:p>
    <w:p>
      <w:pPr>
        <w:spacing w:before="240" w:after="80"/>
      </w:pPr>
      <w:r>
        <w:rPr>
          <w:b/>
          <w:color w:val="1B4F72"/>
          <w:sz w:val="26"/>
        </w:rPr>
        <w:t>Review Card Template</w:t>
      </w:r>
    </w:p>
    <w:p>
      <w:pPr>
        <w:spacing w:after="100"/>
      </w:pPr>
      <w:r>
        <w:t>Physical card to hand to customers (print and cut):</w:t>
      </w:r>
    </w:p>
    <w:p>
      <w:pPr>
        <w:spacing w:after="100"/>
      </w:pPr>
      <w:r>
        <w:t>__</w:t>
      </w:r>
    </w:p>
    <w:p>
      <w:pPr>
        <w:spacing w:after="100"/>
      </w:pPr>
      <w:r>
        <w:t>[BUSINESS NAME]</w:t>
      </w:r>
    </w:p>
    <w:p>
      <w:pPr>
        <w:spacing w:after="100"/>
      </w:pPr>
      <w:r>
        <w:t>__Thank you for your business\!</w:t>
      </w:r>
    </w:p>
    <w:p>
      <w:pPr>
        <w:spacing w:after="100"/>
      </w:pPr>
      <w:r>
        <w:t>We'd love to hear about your experience.</w:t>
      </w:r>
    </w:p>
    <w:p>
      <w:pPr>
        <w:spacing w:after="100"/>
      </w:pPr>
      <w:r>
        <w:t>Scan the QR code or visit:</w:t>
      </w:r>
    </w:p>
    <w:p>
      <w:pPr>
        <w:spacing w:after="100"/>
      </w:pPr>
      <w:r>
        <w:t>__[REVIEW LINK]</w:t>
      </w:r>
    </w:p>
    <w:p>
      <w:pPr>
        <w:spacing w:after="100"/>
      </w:pPr>
      <w:r>
        <w:t>__[QR CODE PLACEHOLDER]</w:t>
      </w:r>
    </w:p>
    <w:p>
      <w:pPr>
        <w:spacing w:after="100"/>
      </w:pPr>
      <w:r>
        <w:t>*Thank you for supporting local business\!</w:t>
      </w:r>
    </w:p>
    <w:p>
      <w:pPr>
        <w:spacing w:after="100"/>
      </w:pPr>
      <w:r>
        <w:t>*</w:t>
      </w:r>
    </w:p>
    <w:p>
      <w:pPr>
        <w:spacing w:before="240" w:after="80"/>
      </w:pPr>
      <w:r>
        <w:rPr>
          <w:b/>
          <w:color w:val="1B4F72"/>
          <w:sz w:val="26"/>
        </w:rPr>
        <w:t>Review Tracking Log</w:t>
      </w:r>
    </w:p>
    <w:p>
      <w:pPr>
        <w:spacing w:after="100"/>
      </w:pPr>
      <w:r>
        <w:t>Customer</w:t>
      </w:r>
    </w:p>
    <w:p>
      <w:pPr>
        <w:spacing w:after="100"/>
      </w:pPr>
      <w:r>
        <w:t>Date Asked</w:t>
      </w:r>
    </w:p>
    <w:p>
      <w:pPr>
        <w:spacing w:after="100"/>
      </w:pPr>
      <w:r>
        <w:t>Method</w:t>
      </w:r>
    </w:p>
    <w:p>
      <w:pPr>
        <w:spacing w:after="100"/>
      </w:pPr>
      <w:r>
        <w:t>Review Left?</w:t>
      </w:r>
    </w:p>
    <w:p>
      <w:pPr>
        <w:spacing w:after="100"/>
      </w:pPr>
      <w:r>
        <w:t>Rating</w:t>
      </w:r>
    </w:p>
    <w:p>
      <w:pPr>
        <w:spacing w:after="100"/>
      </w:pPr>
      <w:r>
        <w:t>Notes</w:t>
      </w:r>
    </w:p>
    <w:p>
      <w:pPr>
        <w:spacing w:after="100"/>
      </w:pPr>
      <w:r>
        <w:t>Y / N</w:t>
      </w:r>
    </w:p>
    <w:p>
      <w:pPr>
        <w:spacing w:after="100"/>
      </w:pPr>
      <w:r>
        <w:t>Y / N</w:t>
      </w:r>
    </w:p>
    <w:p>
      <w:pPr>
        <w:spacing w:after="100"/>
      </w:pPr>
      <w:r>
        <w:t>Y / N</w:t>
      </w:r>
    </w:p>
    <w:p>
      <w:pPr>
        <w:spacing w:after="100"/>
      </w:pPr>
      <w:r>
        <w:t>Y / N</w:t>
      </w:r>
    </w:p>
    <w:p>
      <w:pPr>
        <w:spacing w:after="100"/>
      </w:pPr>
      <w:r>
        <w:t>Y / N</w:t>
      </w:r>
    </w:p>
    <w:p>
      <w:pPr>
        <w:spacing w:after="100"/>
      </w:pPr>
      <w:r>
        <w:t>Y / N</w:t>
      </w:r>
    </w:p>
    <w:p>
      <w:pPr>
        <w:spacing w:after="100"/>
      </w:pPr>
      <w:r>
        <w:t>Y / N</w:t>
      </w:r>
    </w:p>
    <w:p>
      <w:pPr>
        <w:spacing w:after="100"/>
      </w:pPr>
      <w:r>
        <w:t>Y / N</w:t>
      </w:r>
    </w:p>
    <w:p>
      <w:pPr>
        <w:spacing w:after="100"/>
      </w:pPr>
      <w:r>
        <w:t>Y / N</w:t>
      </w:r>
    </w:p>
    <w:p>
      <w:pPr>
        <w:spacing w:after="100"/>
      </w:pPr>
      <w:r>
        <w:t>Y / N</w:t>
      </w:r>
    </w:p>
    <w:p>
      <w:pPr>
        <w:spacing w:after="100"/>
      </w:pPr>
      <w:r>
        <w:t>Y / N</w:t>
      </w:r>
    </w:p>
    <w:p>
      <w:pPr>
        <w:spacing w:after="100"/>
      </w:pPr>
      <w:r>
        <w:t>Y / N</w:t>
      </w:r>
    </w:p>
    <w:p>
      <w:pPr>
        <w:spacing w:before="240" w:after="80"/>
      </w:pPr>
      <w:r>
        <w:rPr>
          <w:b/>
          <w:color w:val="1B4F72"/>
          <w:sz w:val="26"/>
        </w:rPr>
        <w:t>Your Review Links</w:t>
      </w:r>
    </w:p>
    <w:p>
      <w:pPr>
        <w:spacing w:after="100"/>
      </w:pPr>
      <w:r>
        <w:t>Google Business Profile: [PASTE YOUR GOOGLE REVIEW LINK]</w:t>
      </w:r>
    </w:p>
    <w:p>
      <w:pPr>
        <w:spacing w:after="100"/>
      </w:pPr>
      <w:r>
        <w:t>Yelp: [PASTE YOUR YELP LINK]</w:t>
      </w:r>
    </w:p>
    <w:p>
      <w:pPr>
        <w:spacing w:after="100"/>
      </w:pPr>
      <w:r>
        <w:t>Facebook: [PASTE YOUR FACEBOOK REVIEW LINK]</w:t>
      </w:r>
    </w:p>
    <w:p>
      <w:pPr>
        <w:spacing w:after="100"/>
      </w:pPr>
      <w:r>
        <w:t>Industry Directory: [PASTE ANY OTHER REVIEW LINK]</w:t>
      </w:r>
    </w:p>
    <w:p>
      <w:pPr>
        <w:spacing w:before="240" w:after="80"/>
      </w:pPr>
      <w:r>
        <w:rPr>
          <w:b/>
          <w:color w:val="1B4F72"/>
          <w:sz w:val="26"/>
        </w:rPr>
        <w:t>How to Get Your Google Review Link</w:t>
      </w:r>
    </w:p>
    <w:p>
      <w:pPr>
        <w:spacing w:after="100"/>
      </w:pPr>
      <w:r>
        <w:t>1. Go to business.google.com</w:t>
      </w:r>
    </w:p>
    <w:p>
      <w:pPr>
        <w:spacing w:after="100"/>
      </w:pPr>
      <w:r>
        <w:t>2. Click on your business</w:t>
      </w:r>
    </w:p>
    <w:p>
      <w:pPr>
        <w:spacing w:after="100"/>
      </w:pPr>
      <w:r>
        <w:t>3. Click "Get more reviews"</w:t>
      </w:r>
    </w:p>
    <w:p>
      <w:pPr>
        <w:spacing w:after="100"/>
      </w:pPr>
      <w:r>
        <w:t>4. Copy the shareable link</w:t>
      </w:r>
    </w:p>
    <w:p/>
    <w:p>
      <w:pPr>
        <w:spacing w:before="240" w:after="40"/>
      </w:pPr>
      <w:r>
        <w:rPr>
          <w:color w:val="CCCCCC"/>
          <w:sz w:val="14"/>
        </w:rPr>
        <w:t>────────────────────────────────────────────────────────────────────────────────</w:t>
      </w:r>
    </w:p>
    <w:p>
      <w:r>
        <w:rPr>
          <w:b/>
          <w:color w:val="1B4F72"/>
          <w:sz w:val="16"/>
        </w:rPr>
        <w:t>EngageEngine™</w:t>
      </w:r>
      <w:r>
        <w:rPr>
          <w:color w:val="555555"/>
          <w:sz w:val="16"/>
        </w:rPr>
        <w:t xml:space="preserve">  |  marketingperformance.net  |  </w:t>
      </w:r>
      <w:r>
        <w:rPr>
          <w:i/>
          <w:color w:val="555555"/>
          <w:sz w:val="16"/>
        </w:rPr>
        <w:t>You're bleeding money somewhere. We find it. Then we fix it.</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olor w:val="555555"/>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