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U2_Review_Response_Templates</w:t>
      </w:r>
    </w:p>
    <w:p>
      <w:pPr>
        <w:spacing w:after="200"/>
      </w:pPr>
      <w:r>
        <w:rPr>
          <w:i/>
          <w:color w:val="E83E3E"/>
          <w:sz w:val="22"/>
        </w:rPr>
        <w:t>Review Response Templates</w:t>
      </w:r>
    </w:p>
    <w:p>
      <w:pPr>
        <w:spacing w:after="100"/>
      </w:pPr>
      <w:r>
        <w:t>Universal Tool • Applies to All Problem Areas</w:t>
      </w:r>
    </w:p>
    <w:p>
      <w:pPr>
        <w:spacing w:before="240" w:after="80"/>
      </w:pPr>
      <w:r>
        <w:rPr>
          <w:b/>
          <w:color w:val="1B4F72"/>
          <w:sz w:val="26"/>
        </w:rPr>
        <w:t>Why This Matters</w:t>
      </w:r>
    </w:p>
    <w:p>
      <w:pPr>
        <w:spacing w:after="100"/>
      </w:pPr>
      <w:r>
        <w:t>Responding to reviews—both positive and negative—shows potential customers that you care. Google also considers owner responses when ranking businesses. A thoughtful response can turn a critic into an advocate.</w:t>
      </w:r>
    </w:p>
    <w:p>
      <w:pPr>
        <w:spacing w:before="240" w:after="80"/>
      </w:pPr>
      <w:r>
        <w:rPr>
          <w:b/>
          <w:color w:val="1B4F72"/>
          <w:sz w:val="26"/>
        </w:rPr>
        <w:t>Response Best Practices</w:t>
      </w:r>
    </w:p>
    <w:p>
      <w:pPr>
        <w:spacing w:after="100"/>
      </w:pPr>
      <w:r>
        <w:t>• Respond within 24\-48 hours</w:t>
      </w:r>
    </w:p>
    <w:p>
      <w:pPr>
        <w:spacing w:after="100"/>
      </w:pPr>
      <w:r>
        <w:t>• Thank every reviewer (positive or negative)</w:t>
      </w:r>
    </w:p>
    <w:p>
      <w:pPr>
        <w:spacing w:after="100"/>
      </w:pPr>
      <w:r>
        <w:t>• Be professional, never defensive</w:t>
      </w:r>
    </w:p>
    <w:p>
      <w:pPr>
        <w:spacing w:after="100"/>
      </w:pPr>
      <w:r>
        <w:t>• Personalize (use their name if possible)</w:t>
      </w:r>
    </w:p>
    <w:p>
      <w:pPr>
        <w:spacing w:after="100"/>
      </w:pPr>
      <w:r>
        <w:t>• Keep it brief (2\-4 sentences)</w:t>
      </w:r>
    </w:p>
    <w:p>
      <w:pPr>
        <w:spacing w:before="240" w:after="80"/>
      </w:pPr>
      <w:r>
        <w:rPr>
          <w:b/>
          <w:color w:val="1B4F72"/>
          <w:sz w:val="26"/>
        </w:rPr>
        <w:t>5\-Star Review Responses</w:t>
      </w:r>
    </w:p>
    <w:p>
      <w:pPr>
        <w:spacing w:before="240" w:after="80"/>
      </w:pPr>
      <w:r>
        <w:rPr>
          <w:b/>
          <w:color w:val="1B4F72"/>
          <w:sz w:val="26"/>
        </w:rPr>
        <w:t>Template 1: Simple Thank You</w:t>
      </w:r>
    </w:p>
    <w:p>
      <w:pPr>
        <w:spacing w:after="100"/>
      </w:pPr>
      <w:r>
        <w:t>Thank you so much for the wonderful review, [NAME]\! We really enjoyed working with you on [PROJECT/SERVICE]. We appreciate you taking the time to share your experience\!</w:t>
      </w:r>
    </w:p>
    <w:p>
      <w:pPr>
        <w:spacing w:before="240" w:after="80"/>
      </w:pPr>
      <w:r>
        <w:rPr>
          <w:b/>
          <w:color w:val="1B4F72"/>
          <w:sz w:val="26"/>
        </w:rPr>
        <w:t>Template 2: With Specific Reference</w:t>
      </w:r>
    </w:p>
    <w:p>
      <w:pPr>
        <w:spacing w:after="100"/>
      </w:pPr>
      <w:r>
        <w:t>[NAME], thank you for the kind words\! We're so glad [SPECIFIC THING THEY MENTIONED] exceeded your expectations. It was a pleasure working with you, and we hope to help you again in the future\!</w:t>
      </w:r>
    </w:p>
    <w:p>
      <w:pPr>
        <w:spacing w:before="240" w:after="80"/>
      </w:pPr>
      <w:r>
        <w:rPr>
          <w:b/>
          <w:color w:val="1B4F72"/>
          <w:sz w:val="26"/>
        </w:rPr>
        <w:t>Template 3: Encouraging Referrals</w:t>
      </w:r>
    </w:p>
    <w:p>
      <w:pPr>
        <w:spacing w:after="100"/>
      </w:pPr>
      <w:r>
        <w:t>Thank you, [NAME]\! We're thrilled you had a great experience with [BUSINESS NAME]. If you know anyone else who could use our help, we'd be honored to serve them too. Thanks again for your support\!</w:t>
      </w:r>
    </w:p>
    <w:p>
      <w:pPr>
        <w:spacing w:before="240" w:after="80"/>
      </w:pPr>
      <w:r>
        <w:rPr>
          <w:b/>
          <w:color w:val="1B4F72"/>
          <w:sz w:val="26"/>
        </w:rPr>
        <w:t>4\-Star Review Responses</w:t>
      </w:r>
    </w:p>
    <w:p>
      <w:pPr>
        <w:spacing w:before="240" w:after="80"/>
      </w:pPr>
      <w:r>
        <w:rPr>
          <w:b/>
          <w:color w:val="1B4F72"/>
          <w:sz w:val="26"/>
        </w:rPr>
        <w:t>Template 1: Appreciative</w:t>
      </w:r>
    </w:p>
    <w:p>
      <w:pPr>
        <w:spacing w:after="100"/>
      </w:pPr>
      <w:r>
        <w:t>Thank you for the great review, [NAME]\! We're glad we could help with [SERVICE/PROJECT]. If there's anything we could have done better, we'd love to hear—we're always looking to improve\!</w:t>
      </w:r>
    </w:p>
    <w:p>
      <w:pPr>
        <w:spacing w:before="240" w:after="80"/>
      </w:pPr>
      <w:r>
        <w:rPr>
          <w:b/>
          <w:color w:val="1B4F72"/>
          <w:sz w:val="26"/>
        </w:rPr>
        <w:t>Template 2: Seeking Feedback</w:t>
      </w:r>
    </w:p>
    <w:p>
      <w:pPr>
        <w:spacing w:after="100"/>
      </w:pPr>
      <w:r>
        <w:t>[NAME], thank you for your feedback\! We strive for 5\-star experiences, so if there's anything we could have done differently, please let us know at [EMAIL]. We appreciate your business\!</w:t>
      </w:r>
    </w:p>
    <w:p>
      <w:pPr>
        <w:spacing w:before="240" w:after="80"/>
      </w:pPr>
      <w:r>
        <w:rPr>
          <w:b/>
          <w:color w:val="1B4F72"/>
          <w:sz w:val="26"/>
        </w:rPr>
        <w:t>3\-Star Review Responses</w:t>
      </w:r>
    </w:p>
    <w:p>
      <w:pPr>
        <w:spacing w:before="240" w:after="80"/>
      </w:pPr>
      <w:r>
        <w:rPr>
          <w:b/>
          <w:color w:val="1B4F72"/>
          <w:sz w:val="26"/>
        </w:rPr>
        <w:t>Template 1: Acknowledging Room for Improvement</w:t>
      </w:r>
    </w:p>
    <w:p>
      <w:pPr>
        <w:spacing w:after="100"/>
      </w:pPr>
      <w:r>
        <w:t>Thank you for your honest feedback, [NAME]. We're sorry we didn't fully meet your expectations. We take every comment seriously and would love the chance to make things right. Please reach out to us at [EMAIL/PHONE] so we can discuss further.</w:t>
      </w:r>
    </w:p>
    <w:p>
      <w:pPr>
        <w:spacing w:before="240" w:after="80"/>
      </w:pPr>
      <w:r>
        <w:rPr>
          <w:b/>
          <w:color w:val="1B4F72"/>
          <w:sz w:val="26"/>
        </w:rPr>
        <w:t>Template 2: Solution\-Focused</w:t>
      </w:r>
    </w:p>
    <w:p>
      <w:pPr>
        <w:spacing w:after="100"/>
      </w:pPr>
      <w:r>
        <w:t>[NAME], thank you for taking the time to share your experience. We're disappointed to hear things weren't perfect. We'd like to understand what happened and see how we can improve. Could you please contact [NAME] at [EMAIL/PHONE]? We appreciate the opportunity to make it right.</w:t>
      </w:r>
    </w:p>
    <w:p>
      <w:pPr>
        <w:spacing w:before="240" w:after="80"/>
      </w:pPr>
      <w:r>
        <w:rPr>
          <w:b/>
          <w:color w:val="1B4F72"/>
          <w:sz w:val="26"/>
        </w:rPr>
        <w:t>1\-2 Star Review Responses</w:t>
      </w:r>
    </w:p>
    <w:p>
      <w:pPr>
        <w:spacing w:after="100"/>
      </w:pPr>
      <w:r>
        <w:t>Critical: Never be defensive or argue. Take it offline quickly.</w:t>
      </w:r>
    </w:p>
    <w:p>
      <w:pPr>
        <w:spacing w:before="240" w:after="80"/>
      </w:pPr>
      <w:r>
        <w:rPr>
          <w:b/>
          <w:color w:val="1B4F72"/>
          <w:sz w:val="26"/>
        </w:rPr>
        <w:t>Template 1: Apologetic \+ Take Offline</w:t>
      </w:r>
    </w:p>
    <w:p>
      <w:pPr>
        <w:spacing w:after="100"/>
      </w:pPr>
      <w:r>
        <w:t>[NAME], we're very sorry to hear about your experience. This is not the level of service we strive for, and we take your feedback seriously. Please contact [OWNER NAME] directly at [EMAIL/PHONE] so we can make this right. We truly value your business and want the opportunity to resolve this.</w:t>
      </w:r>
    </w:p>
    <w:p>
      <w:pPr>
        <w:spacing w:before="240" w:after="80"/>
      </w:pPr>
      <w:r>
        <w:rPr>
          <w:b/>
          <w:color w:val="1B4F72"/>
          <w:sz w:val="26"/>
        </w:rPr>
        <w:t>Template 2: When You Don't Recognize the Customer</w:t>
      </w:r>
    </w:p>
    <w:p>
      <w:pPr>
        <w:spacing w:after="100"/>
      </w:pPr>
      <w:r>
        <w:t>We're sorry to hear about this experience. We don't have a record of your transaction, but we'd love to look into this further. Please contact us at [EMAIL/PHONE] with your details so we can investigate and make things right.</w:t>
      </w:r>
    </w:p>
    <w:p>
      <w:pPr>
        <w:spacing w:before="240" w:after="80"/>
      </w:pPr>
      <w:r>
        <w:rPr>
          <w:b/>
          <w:color w:val="1B4F72"/>
          <w:sz w:val="26"/>
        </w:rPr>
        <w:t>Template 3: After Resolving the Issue</w:t>
      </w:r>
    </w:p>
    <w:p>
      <w:pPr>
        <w:spacing w:after="100"/>
      </w:pPr>
      <w:r>
        <w:t>[NAME], thank you for giving us the opportunity to address your concerns. We're glad we could [WHAT YOU DID TO FIX IT] and that you're now satisfied. We've also [WHAT YOU'VE CHANGED TO PREVENT THIS]. We appreciate your patience and hope to serve you again.</w:t>
      </w:r>
    </w:p>
    <w:p>
      <w:pPr>
        <w:spacing w:before="240" w:after="80"/>
      </w:pPr>
      <w:r>
        <w:rPr>
          <w:b/>
          <w:color w:val="1B4F72"/>
          <w:sz w:val="26"/>
        </w:rPr>
        <w:t>What NOT to Do</w:t>
      </w:r>
    </w:p>
    <w:p>
      <w:pPr>
        <w:spacing w:after="100"/>
      </w:pPr>
      <w:r>
        <w:t>✗ Get defensive or argumentative</w:t>
      </w:r>
    </w:p>
    <w:p>
      <w:pPr>
        <w:spacing w:after="100"/>
      </w:pPr>
      <w:r>
        <w:t>✗ Make excuses</w:t>
      </w:r>
    </w:p>
    <w:p>
      <w:pPr>
        <w:spacing w:after="100"/>
      </w:pPr>
      <w:r>
        <w:t>✗ Blame the customer</w:t>
      </w:r>
    </w:p>
    <w:p>
      <w:pPr>
        <w:spacing w:after="100"/>
      </w:pPr>
      <w:r>
        <w:t>✗ Share private information</w:t>
      </w:r>
    </w:p>
    <w:p>
      <w:pPr>
        <w:spacing w:after="100"/>
      </w:pPr>
      <w:r>
        <w:t>✗ Ignore negative reviews</w:t>
      </w:r>
    </w:p>
    <w:p>
      <w:pPr>
        <w:spacing w:after="100"/>
      </w:pPr>
      <w:r>
        <w:t>✗ Copy\-paste the same response to everyone</w:t>
      </w:r>
    </w:p>
    <w:p>
      <w:pPr>
        <w:spacing w:before="240" w:after="80"/>
      </w:pPr>
      <w:r>
        <w:rPr>
          <w:b/>
          <w:color w:val="1B4F72"/>
          <w:sz w:val="26"/>
        </w:rPr>
        <w:t>Review Response Log</w:t>
      </w:r>
    </w:p>
    <w:p>
      <w:pPr>
        <w:spacing w:after="100"/>
      </w:pPr>
      <w:r>
        <w:t>Date</w:t>
      </w:r>
    </w:p>
    <w:p>
      <w:pPr>
        <w:spacing w:after="100"/>
      </w:pPr>
      <w:r>
        <w:t>Platform</w:t>
      </w:r>
    </w:p>
    <w:p>
      <w:pPr>
        <w:spacing w:after="100"/>
      </w:pPr>
      <w:r>
        <w:t>Reviewer</w:t>
      </w:r>
    </w:p>
    <w:p>
      <w:pPr>
        <w:spacing w:after="100"/>
      </w:pPr>
      <w:r>
        <w:t>Rating</w:t>
      </w:r>
    </w:p>
    <w:p>
      <w:pPr>
        <w:spacing w:after="100"/>
      </w:pPr>
      <w:r>
        <w:t>Responded?</w:t>
      </w:r>
    </w:p>
    <w:p>
      <w:pPr>
        <w:spacing w:after="100"/>
      </w:pPr>
      <w:r>
        <w:t>Notes/Follow\-up</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Pr>
        <w:spacing w:after="100"/>
      </w:pPr>
      <w:r>
        <w:t>[ ]</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