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0"/>
        <w:jc w:val="left"/>
      </w:pPr>
      <w:r>
        <w:rPr>
          <w:b/>
          <w:color w:val="1B4F72"/>
          <w:sz w:val="18"/>
        </w:rPr>
        <w:t>EngageEngine™</w:t>
      </w:r>
      <w:r>
        <w:rPr>
          <w:color w:val="555555"/>
          <w:sz w:val="18"/>
        </w:rPr>
        <w:t xml:space="preserve">  ·  Demand Collapse Diagnostic  ·  Execution Vault</w:t>
      </w:r>
    </w:p>
    <w:p>
      <w:pPr>
        <w:spacing w:after="120"/>
      </w:pPr>
      <w:r>
        <w:rPr>
          <w:color w:val="CCCCCC"/>
          <w:sz w:val="14"/>
        </w:rPr>
        <w:t>────────────────────────────────────────────────────────────────────────────────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spacing w:after="40"/>
      </w:pPr>
      <w:r>
        <w:rPr>
          <w:b/>
          <w:color w:val="1B4F72"/>
          <w:sz w:val="40"/>
        </w:rPr>
        <w:t>U3_Weekly_Progress_Tracker</w:t>
      </w:r>
    </w:p>
    <w:p>
      <w:pPr>
        <w:spacing w:after="200"/>
      </w:pPr>
      <w:r>
        <w:rPr>
          <w:i/>
          <w:color w:val="E83E3E"/>
          <w:sz w:val="22"/>
        </w:rPr>
        <w:t>Weekly Progress Tracker</w:t>
      </w:r>
    </w:p>
    <w:p>
      <w:pPr>
        <w:spacing w:after="100"/>
      </w:pPr>
      <w:r>
        <w:t>Universal Tool • Applies to All Problem Areas</w:t>
      </w:r>
    </w:p>
    <w:p>
      <w:pPr>
        <w:spacing w:before="240" w:after="80"/>
      </w:pPr>
      <w:r>
        <w:rPr>
          <w:b/>
          <w:color w:val="1B4F72"/>
          <w:sz w:val="26"/>
        </w:rPr>
        <w:t>Why This Matters</w:t>
      </w:r>
    </w:p>
    <w:p>
      <w:pPr>
        <w:spacing w:after="100"/>
      </w:pPr>
      <w:r>
        <w:t>Consistent progress requires consistent tracking. This weekly tracker helps you stay accountable to your marketing improvement goals and see patterns over time.</w:t>
      </w:r>
    </w:p>
    <w:p>
      <w:pPr>
        <w:spacing w:before="240" w:after="80"/>
      </w:pPr>
      <w:r>
        <w:rPr>
          <w:b/>
          <w:color w:val="1B4F72"/>
          <w:sz w:val="26"/>
        </w:rPr>
        <w:t>How to Use This Tracker</w:t>
      </w:r>
    </w:p>
    <w:p>
      <w:pPr>
        <w:spacing w:after="100"/>
      </w:pPr>
      <w:r>
        <w:t>1. Fill out at the end of each week</w:t>
      </w:r>
    </w:p>
    <w:p>
      <w:pPr>
        <w:spacing w:after="100"/>
      </w:pPr>
      <w:r>
        <w:t>2. Track both metrics and activities</w:t>
      </w:r>
    </w:p>
    <w:p>
      <w:pPr>
        <w:spacing w:after="100"/>
      </w:pPr>
      <w:r>
        <w:t>3. Note wins and challenges</w:t>
      </w:r>
    </w:p>
    <w:p>
      <w:pPr>
        <w:spacing w:after="100"/>
      </w:pPr>
      <w:r>
        <w:t>4. Plan next week's focus</w:t>
      </w:r>
    </w:p>
    <w:p>
      <w:pPr>
        <w:spacing w:before="240" w:after="80"/>
      </w:pPr>
      <w:r>
        <w:rPr>
          <w:b/>
          <w:color w:val="1B4F72"/>
          <w:sz w:val="26"/>
        </w:rPr>
        <w:t>Weekly Tracker</w:t>
      </w:r>
    </w:p>
    <w:p>
      <w:pPr>
        <w:spacing w:after="100"/>
      </w:pPr>
      <w:r>
        <w:t>Week Of:</w:t>
      </w:r>
    </w:p>
    <w:p>
      <w:pPr>
        <w:spacing w:after="100"/>
      </w:pPr>
      <w:r>
        <w:t>[DATE]</w:t>
      </w:r>
    </w:p>
    <w:p>
      <w:pPr>
        <w:spacing w:before="240" w:after="80"/>
      </w:pPr>
      <w:r>
        <w:rPr>
          <w:b/>
          <w:color w:val="1B4F72"/>
          <w:sz w:val="26"/>
        </w:rPr>
        <w:t>Key Metrics This Week</w:t>
      </w:r>
    </w:p>
    <w:p>
      <w:pPr>
        <w:spacing w:after="100"/>
      </w:pPr>
      <w:r>
        <w:t>Metric</w:t>
      </w:r>
    </w:p>
    <w:p>
      <w:pPr>
        <w:spacing w:after="100"/>
      </w:pPr>
      <w:r>
        <w:t>This Week</w:t>
      </w:r>
    </w:p>
    <w:p>
      <w:pPr>
        <w:spacing w:after="100"/>
      </w:pPr>
      <w:r>
        <w:t>Last Week</w:t>
      </w:r>
    </w:p>
    <w:p>
      <w:pPr>
        <w:spacing w:after="100"/>
      </w:pPr>
      <w:r>
        <w:t>Trend</w:t>
      </w:r>
    </w:p>
    <w:p>
      <w:pPr>
        <w:spacing w:after="100"/>
      </w:pPr>
      <w:r>
        <w:t>New Leads Received</w:t>
      </w:r>
    </w:p>
    <w:p>
      <w:pPr>
        <w:spacing w:after="100"/>
      </w:pPr>
      <w:r>
        <w:t>↑ ↓ →</w:t>
      </w:r>
    </w:p>
    <w:p>
      <w:pPr>
        <w:spacing w:after="100"/>
      </w:pPr>
      <w:r>
        <w:t>Leads Responded To (within 5 min)</w:t>
      </w:r>
    </w:p>
    <w:p>
      <w:pPr>
        <w:spacing w:after="100"/>
      </w:pPr>
      <w:r>
        <w:t>↑ ↓ →</w:t>
      </w:r>
    </w:p>
    <w:p>
      <w:pPr>
        <w:spacing w:after="100"/>
      </w:pPr>
      <w:r>
        <w:t>Quotes/Proposals Sent</w:t>
      </w:r>
    </w:p>
    <w:p>
      <w:pPr>
        <w:spacing w:after="100"/>
      </w:pPr>
      <w:r>
        <w:t>↑ ↓ →</w:t>
      </w:r>
    </w:p>
    <w:p>
      <w:pPr>
        <w:spacing w:after="100"/>
      </w:pPr>
      <w:r>
        <w:t>New Customers Won</w:t>
      </w:r>
    </w:p>
    <w:p>
      <w:pPr>
        <w:spacing w:after="100"/>
      </w:pPr>
      <w:r>
        <w:t>↑ ↓ →</w:t>
      </w:r>
    </w:p>
    <w:p>
      <w:pPr>
        <w:spacing w:after="100"/>
      </w:pPr>
      <w:r>
        <w:t>Reviews Requested</w:t>
      </w:r>
    </w:p>
    <w:p>
      <w:pPr>
        <w:spacing w:after="100"/>
      </w:pPr>
      <w:r>
        <w:t>↑ ↓ →</w:t>
      </w:r>
    </w:p>
    <w:p>
      <w:pPr>
        <w:spacing w:after="100"/>
      </w:pPr>
      <w:r>
        <w:t>Reviews Received</w:t>
      </w:r>
    </w:p>
    <w:p>
      <w:pPr>
        <w:spacing w:after="100"/>
      </w:pPr>
      <w:r>
        <w:t>↑ ↓ →</w:t>
      </w:r>
    </w:p>
    <w:p>
      <w:pPr>
        <w:spacing w:after="100"/>
      </w:pPr>
      <w:r>
        <w:t>Avg Google Rating</w:t>
      </w:r>
    </w:p>
    <w:p>
      <w:pPr>
        <w:spacing w:after="100"/>
      </w:pPr>
      <w:r>
        <w:t>↑ ↓ →</w:t>
      </w:r>
    </w:p>
    <w:p>
      <w:pPr>
        <w:spacing w:after="100"/>
      </w:pPr>
      <w:r>
        <w:t>Website Visitors</w:t>
      </w:r>
    </w:p>
    <w:p>
      <w:pPr>
        <w:spacing w:after="100"/>
      </w:pPr>
      <w:r>
        <w:t>↑ ↓ →</w:t>
      </w:r>
    </w:p>
    <w:p>
      <w:pPr>
        <w:spacing w:after="100"/>
      </w:pPr>
      <w:r>
        <w:t>Phone Calls Received</w:t>
      </w:r>
    </w:p>
    <w:p>
      <w:pPr>
        <w:spacing w:after="100"/>
      </w:pPr>
      <w:r>
        <w:t>↑ ↓ →</w:t>
      </w:r>
    </w:p>
    <w:p>
      <w:pPr>
        <w:spacing w:after="100"/>
      </w:pPr>
      <w:r>
        <w:t>Revenue Closed</w:t>
      </w:r>
    </w:p>
    <w:p>
      <w:pPr>
        <w:spacing w:after="100"/>
      </w:pPr>
      <w:r>
        <w:t>↑ ↓ →</w:t>
      </w:r>
    </w:p>
    <w:p>
      <w:pPr>
        <w:spacing w:before="240" w:after="80"/>
      </w:pPr>
      <w:r>
        <w:rPr>
          <w:b/>
          <w:color w:val="1B4F72"/>
          <w:sz w:val="26"/>
        </w:rPr>
        <w:t>Activities Completed</w:t>
      </w:r>
    </w:p>
    <w:p>
      <w:pPr>
        <w:spacing w:after="100"/>
      </w:pPr>
      <w:r>
        <w:t>Activity</w:t>
      </w:r>
    </w:p>
    <w:p>
      <w:pPr>
        <w:spacing w:after="100"/>
      </w:pPr>
      <w:r>
        <w:t>Completed?</w:t>
      </w:r>
    </w:p>
    <w:p>
      <w:pPr>
        <w:spacing w:after="100"/>
      </w:pPr>
      <w:r>
        <w:t>Updated Google Business Profile</w:t>
      </w:r>
    </w:p>
    <w:p>
      <w:pPr>
        <w:spacing w:after="100"/>
      </w:pPr>
      <w:r>
        <w:t>[ ]</w:t>
      </w:r>
    </w:p>
    <w:p>
      <w:pPr>
        <w:spacing w:after="100"/>
      </w:pPr>
      <w:r>
        <w:t>Responded to all reviews</w:t>
      </w:r>
    </w:p>
    <w:p>
      <w:pPr>
        <w:spacing w:after="100"/>
      </w:pPr>
      <w:r>
        <w:t>[ ]</w:t>
      </w:r>
    </w:p>
    <w:p>
      <w:pPr>
        <w:spacing w:after="100"/>
      </w:pPr>
      <w:r>
        <w:t>Checked NAP consistency</w:t>
      </w:r>
    </w:p>
    <w:p>
      <w:pPr>
        <w:spacing w:after="100"/>
      </w:pPr>
      <w:r>
        <w:t>[ ]</w:t>
      </w:r>
    </w:p>
    <w:p>
      <w:pPr>
        <w:spacing w:after="100"/>
      </w:pPr>
      <w:r>
        <w:t>Posted to social media</w:t>
      </w:r>
    </w:p>
    <w:p>
      <w:pPr>
        <w:spacing w:after="100"/>
      </w:pPr>
      <w:r>
        <w:t>[ ]</w:t>
      </w:r>
    </w:p>
    <w:p>
      <w:pPr>
        <w:spacing w:after="100"/>
      </w:pPr>
      <w:r>
        <w:t>Sent follow\-up to cold leads</w:t>
      </w:r>
    </w:p>
    <w:p>
      <w:pPr>
        <w:spacing w:after="100"/>
      </w:pPr>
      <w:r>
        <w:t>[ ]</w:t>
      </w:r>
    </w:p>
    <w:p>
      <w:pPr>
        <w:spacing w:after="100"/>
      </w:pPr>
      <w:r>
        <w:t>Updated website content</w:t>
      </w:r>
    </w:p>
    <w:p>
      <w:pPr>
        <w:spacing w:after="100"/>
      </w:pPr>
      <w:r>
        <w:t>[ ]</w:t>
      </w:r>
    </w:p>
    <w:p>
      <w:pPr>
        <w:spacing w:after="100"/>
      </w:pPr>
      <w:r>
        <w:t>Requested reviews from customers</w:t>
      </w:r>
    </w:p>
    <w:p>
      <w:pPr>
        <w:spacing w:after="100"/>
      </w:pPr>
      <w:r>
        <w:t>[ ]</w:t>
      </w:r>
    </w:p>
    <w:p>
      <w:pPr>
        <w:spacing w:after="100"/>
      </w:pPr>
      <w:r>
        <w:t>Audited response times</w:t>
      </w:r>
    </w:p>
    <w:p>
      <w:pPr>
        <w:spacing w:after="100"/>
      </w:pPr>
      <w:r>
        <w:t>[ ]</w:t>
      </w:r>
    </w:p>
    <w:p>
      <w:pPr>
        <w:spacing w:after="100"/>
      </w:pPr>
      <w:r>
        <w:t>[CUSTOM ACTIVITY 1]</w:t>
      </w:r>
    </w:p>
    <w:p>
      <w:pPr>
        <w:spacing w:after="100"/>
      </w:pPr>
      <w:r>
        <w:t>[ ]</w:t>
      </w:r>
    </w:p>
    <w:p>
      <w:pPr>
        <w:spacing w:after="100"/>
      </w:pPr>
      <w:r>
        <w:t>[CUSTOM ACTIVITY 2]</w:t>
      </w:r>
    </w:p>
    <w:p>
      <w:pPr>
        <w:spacing w:after="100"/>
      </w:pPr>
      <w:r>
        <w:t>[ ]</w:t>
      </w:r>
    </w:p>
    <w:p>
      <w:pPr>
        <w:spacing w:before="240" w:after="80"/>
      </w:pPr>
      <w:r>
        <w:rPr>
          <w:b/>
          <w:color w:val="1B4F72"/>
          <w:sz w:val="26"/>
        </w:rPr>
        <w:t>Wins This Week</w:t>
      </w:r>
    </w:p>
    <w:p>
      <w:pPr>
        <w:spacing w:after="100"/>
      </w:pPr>
      <w:r>
        <w:t>1.</w:t>
      </w:r>
    </w:p>
    <w:p>
      <w:pPr>
        <w:spacing w:after="100"/>
      </w:pPr>
      <w:r>
        <w:t>2.</w:t>
      </w:r>
    </w:p>
    <w:p>
      <w:pPr>
        <w:spacing w:after="100"/>
      </w:pPr>
      <w:r>
        <w:t>3.</w:t>
      </w:r>
    </w:p>
    <w:p>
      <w:pPr>
        <w:spacing w:before="240" w:after="80"/>
      </w:pPr>
      <w:r>
        <w:rPr>
          <w:b/>
          <w:color w:val="1B4F72"/>
          <w:sz w:val="26"/>
        </w:rPr>
        <w:t>Challenges This Week</w:t>
      </w:r>
    </w:p>
    <w:p>
      <w:pPr>
        <w:spacing w:after="100"/>
      </w:pPr>
      <w:r>
        <w:t>1.</w:t>
      </w:r>
    </w:p>
    <w:p>
      <w:pPr>
        <w:spacing w:after="100"/>
      </w:pPr>
      <w:r>
        <w:t>2.</w:t>
      </w:r>
    </w:p>
    <w:p>
      <w:pPr>
        <w:spacing w:after="100"/>
      </w:pPr>
      <w:r>
        <w:t>3.</w:t>
      </w:r>
    </w:p>
    <w:p>
      <w:pPr>
        <w:spacing w:before="240" w:after="80"/>
      </w:pPr>
      <w:r>
        <w:rPr>
          <w:b/>
          <w:color w:val="1B4F72"/>
          <w:sz w:val="26"/>
        </w:rPr>
        <w:t>Focus for Next Week</w:t>
      </w:r>
    </w:p>
    <w:p>
      <w:pPr>
        <w:spacing w:after="100"/>
      </w:pPr>
      <w:r>
        <w:t>Priority 1:</w:t>
      </w:r>
    </w:p>
    <w:p>
      <w:pPr>
        <w:spacing w:after="100"/>
      </w:pPr>
      <w:r>
        <w:t>Priority 2:</w:t>
      </w:r>
    </w:p>
    <w:p>
      <w:pPr>
        <w:spacing w:after="100"/>
      </w:pPr>
      <w:r>
        <w:t>Priority 3:</w:t>
      </w:r>
    </w:p>
    <w:p>
      <w:pPr>
        <w:spacing w:before="240" w:after="80"/>
      </w:pPr>
      <w:r>
        <w:rPr>
          <w:b/>
          <w:color w:val="1B4F72"/>
          <w:sz w:val="26"/>
        </w:rPr>
        <w:t>Monthly Summary</w:t>
      </w:r>
    </w:p>
    <w:p>
      <w:pPr>
        <w:spacing w:after="100"/>
      </w:pPr>
      <w:r>
        <w:t>At the end of each month, summarize:</w:t>
      </w:r>
    </w:p>
    <w:p>
      <w:pPr>
        <w:spacing w:after="100"/>
      </w:pPr>
      <w:r>
        <w:t>Total Leads This Month: \_\_\_\_\_</w:t>
      </w:r>
    </w:p>
    <w:p>
      <w:pPr>
        <w:spacing w:after="100"/>
      </w:pPr>
      <w:r>
        <w:t>Leads Converted: \_\_\_\_\_</w:t>
      </w:r>
    </w:p>
    <w:p>
      <w:pPr>
        <w:spacing w:after="100"/>
      </w:pPr>
      <w:r>
        <w:t>Conversion Rate: \_\_\_\_\_</w:t>
      </w:r>
    </w:p>
    <w:p>
      <w:pPr>
        <w:spacing w:after="100"/>
      </w:pPr>
      <w:r>
        <w:t>New Reviews: \_\_\_\_\_</w:t>
      </w:r>
    </w:p>
    <w:p>
      <w:pPr>
        <w:spacing w:after="100"/>
      </w:pPr>
      <w:r>
        <w:t>Avg Response Time: \_\_\_\_\_</w:t>
      </w:r>
    </w:p>
    <w:p>
      <w:pPr>
        <w:spacing w:after="100"/>
      </w:pPr>
      <w:r>
        <w:t>Biggest Win: \_\_\_\_\_</w:t>
      </w:r>
    </w:p>
    <w:p/>
    <w:p>
      <w:pPr>
        <w:spacing w:before="240" w:after="40"/>
      </w:pPr>
      <w:r>
        <w:rPr>
          <w:color w:val="CCCCCC"/>
          <w:sz w:val="14"/>
        </w:rPr>
        <w:t>────────────────────────────────────────────────────────────────────────────────</w:t>
      </w:r>
    </w:p>
    <w:p>
      <w:r>
        <w:rPr>
          <w:b/>
          <w:color w:val="1B4F72"/>
          <w:sz w:val="16"/>
        </w:rPr>
        <w:t>EngageEngine™</w:t>
      </w:r>
      <w:r>
        <w:rPr>
          <w:color w:val="555555"/>
          <w:sz w:val="16"/>
        </w:rPr>
        <w:t xml:space="preserve">  |  marketingperformance.net  |  </w:t>
      </w:r>
      <w:r>
        <w:rPr>
          <w:i/>
          <w:color w:val="555555"/>
          <w:sz w:val="16"/>
        </w:rPr>
        <w:t>You're bleeding money somewhere. We find it. Then we fix it.</w:t>
      </w:r>
    </w:p>
    <w:sectPr w:rsidR="00FC693F" w:rsidRPr="0006063C" w:rsidSect="00034616">
      <w:pgSz w:w="12240" w:h="15840"/>
      <w:pgMar w:top="1134" w:right="1417" w:bottom="1134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color w:val="555555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