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U4_KPI_Dashboard</w:t>
      </w:r>
    </w:p>
    <w:p>
      <w:pPr>
        <w:spacing w:after="200"/>
      </w:pPr>
      <w:r>
        <w:rPr>
          <w:i/>
          <w:color w:val="E83E3E"/>
          <w:sz w:val="22"/>
        </w:rPr>
        <w:t>KPI Dashboard Template</w:t>
      </w:r>
    </w:p>
    <w:p>
      <w:pPr>
        <w:spacing w:after="100"/>
      </w:pPr>
      <w:r>
        <w:t>Universal Tool • Applies to All Problem Areas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A KPI dashboard gives you a single\-page view of your business health. It helps you identify problems early, celebrate wins, and make data\-driven decisions instead of guessing.</w:t>
      </w:r>
    </w:p>
    <w:p>
      <w:pPr>
        <w:spacing w:before="240" w:after="80"/>
      </w:pPr>
      <w:r>
        <w:rPr>
          <w:b/>
          <w:color w:val="1B4F72"/>
          <w:sz w:val="26"/>
        </w:rPr>
        <w:t>How to Use This Dashboard</w:t>
      </w:r>
    </w:p>
    <w:p>
      <w:pPr>
        <w:spacing w:after="100"/>
      </w:pPr>
      <w:r>
        <w:t>1. Update monthly (or weekly for high\-volume businesses)</w:t>
      </w:r>
    </w:p>
    <w:p>
      <w:pPr>
        <w:spacing w:after="100"/>
      </w:pPr>
      <w:r>
        <w:t>2. Compare to targets and previous periods</w:t>
      </w:r>
    </w:p>
    <w:p>
      <w:pPr>
        <w:spacing w:after="100"/>
      </w:pPr>
      <w:r>
        <w:t>3. Use color coding for quick status (🟢 On Track, 🟡 Watch, 🔴 Action Needed)</w:t>
      </w:r>
    </w:p>
    <w:p>
      <w:pPr>
        <w:spacing w:after="100"/>
      </w:pPr>
      <w:r>
        <w:t>4. Review with your team monthly</w:t>
      </w:r>
    </w:p>
    <w:p>
      <w:pPr>
        <w:spacing w:before="240" w:after="80"/>
      </w:pPr>
      <w:r>
        <w:rPr>
          <w:b/>
          <w:color w:val="1B4F72"/>
          <w:sz w:val="26"/>
        </w:rPr>
        <w:t>Dashboard for Month of: \[MONTH/YEAR\]</w:t>
      </w:r>
    </w:p>
    <w:p>
      <w:pPr>
        <w:spacing w:before="240" w:after="80"/>
      </w:pPr>
      <w:r>
        <w:rPr>
          <w:b/>
          <w:color w:val="1B4F72"/>
          <w:sz w:val="26"/>
        </w:rPr>
        <w:t>Lead Metrics</w:t>
      </w:r>
    </w:p>
    <w:p>
      <w:pPr>
        <w:spacing w:after="100"/>
      </w:pPr>
      <w:r>
        <w:t>Metric</w:t>
      </w:r>
    </w:p>
    <w:p>
      <w:pPr>
        <w:spacing w:after="100"/>
      </w:pPr>
      <w:r>
        <w:t>Target</w:t>
      </w:r>
    </w:p>
    <w:p>
      <w:pPr>
        <w:spacing w:after="100"/>
      </w:pPr>
      <w:r>
        <w:t>Actual</w:t>
      </w:r>
    </w:p>
    <w:p>
      <w:pPr>
        <w:spacing w:after="100"/>
      </w:pPr>
      <w:r>
        <w:t>Last Month</w:t>
      </w:r>
    </w:p>
    <w:p>
      <w:pPr>
        <w:spacing w:after="100"/>
      </w:pPr>
      <w:r>
        <w:t>Status</w:t>
      </w:r>
    </w:p>
    <w:p>
      <w:pPr>
        <w:spacing w:after="100"/>
      </w:pPr>
      <w:r>
        <w:t>Trend</w:t>
      </w:r>
    </w:p>
    <w:p>
      <w:pPr>
        <w:spacing w:after="100"/>
      </w:pPr>
      <w:r>
        <w:t>Total New Leads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Lead Response Time (avg)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Leads Responded &lt;5 min (%)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Lead\-to\-Quote Rate (%)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Quote\-to\-Close Rate (%)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before="240" w:after="80"/>
      </w:pPr>
      <w:r>
        <w:rPr>
          <w:b/>
          <w:color w:val="1B4F72"/>
          <w:sz w:val="26"/>
        </w:rPr>
        <w:t>Sales Metrics</w:t>
      </w:r>
    </w:p>
    <w:p>
      <w:pPr>
        <w:spacing w:after="100"/>
      </w:pPr>
      <w:r>
        <w:t>Metric</w:t>
      </w:r>
    </w:p>
    <w:p>
      <w:pPr>
        <w:spacing w:after="100"/>
      </w:pPr>
      <w:r>
        <w:t>Target</w:t>
      </w:r>
    </w:p>
    <w:p>
      <w:pPr>
        <w:spacing w:after="100"/>
      </w:pPr>
      <w:r>
        <w:t>Actual</w:t>
      </w:r>
    </w:p>
    <w:p>
      <w:pPr>
        <w:spacing w:after="100"/>
      </w:pPr>
      <w:r>
        <w:t>Last Month</w:t>
      </w:r>
    </w:p>
    <w:p>
      <w:pPr>
        <w:spacing w:after="100"/>
      </w:pPr>
      <w:r>
        <w:t>Status</w:t>
      </w:r>
    </w:p>
    <w:p>
      <w:pPr>
        <w:spacing w:after="100"/>
      </w:pPr>
      <w:r>
        <w:t>Trend</w:t>
      </w:r>
    </w:p>
    <w:p>
      <w:pPr>
        <w:spacing w:after="100"/>
      </w:pPr>
      <w:r>
        <w:t>New Customers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Revenue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Average Transaction Value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Repeat Customer Revenue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Lost Deals (count)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before="240" w:after="80"/>
      </w:pPr>
      <w:r>
        <w:rPr>
          <w:b/>
          <w:color w:val="1B4F72"/>
          <w:sz w:val="26"/>
        </w:rPr>
        <w:t>Visibility &amp; Trust Metrics</w:t>
      </w:r>
    </w:p>
    <w:p>
      <w:pPr>
        <w:spacing w:after="100"/>
      </w:pPr>
      <w:r>
        <w:t>Metric</w:t>
      </w:r>
    </w:p>
    <w:p>
      <w:pPr>
        <w:spacing w:after="100"/>
      </w:pPr>
      <w:r>
        <w:t>Target</w:t>
      </w:r>
    </w:p>
    <w:p>
      <w:pPr>
        <w:spacing w:after="100"/>
      </w:pPr>
      <w:r>
        <w:t>Actual</w:t>
      </w:r>
    </w:p>
    <w:p>
      <w:pPr>
        <w:spacing w:after="100"/>
      </w:pPr>
      <w:r>
        <w:t>Last Month</w:t>
      </w:r>
    </w:p>
    <w:p>
      <w:pPr>
        <w:spacing w:after="100"/>
      </w:pPr>
      <w:r>
        <w:t>Status</w:t>
      </w:r>
    </w:p>
    <w:p>
      <w:pPr>
        <w:spacing w:after="100"/>
      </w:pPr>
      <w:r>
        <w:t>Trend</w:t>
      </w:r>
    </w:p>
    <w:p>
      <w:pPr>
        <w:spacing w:after="100"/>
      </w:pPr>
      <w:r>
        <w:t>Google Reviews (total)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Google Rating (avg)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New Reviews This Month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GBP Views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Website Visitors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after="100"/>
      </w:pPr>
      <w:r>
        <w:t>Website Conversions (%)</w:t>
      </w:r>
    </w:p>
    <w:p>
      <w:pPr>
        <w:spacing w:after="100"/>
      </w:pPr>
      <w:r>
        <w:t>🟢🟡🔴</w:t>
      </w:r>
    </w:p>
    <w:p>
      <w:pPr>
        <w:spacing w:after="100"/>
      </w:pPr>
      <w:r>
        <w:t>↑ ↓ →</w:t>
      </w:r>
    </w:p>
    <w:p>
      <w:pPr>
        <w:spacing w:before="240" w:after="80"/>
      </w:pPr>
      <w:r>
        <w:rPr>
          <w:b/>
          <w:color w:val="1B4F72"/>
          <w:sz w:val="26"/>
        </w:rPr>
        <w:t>Status Legend</w:t>
      </w:r>
    </w:p>
    <w:p>
      <w:pPr>
        <w:spacing w:after="100"/>
      </w:pPr>
      <w:r>
        <w:t>🟢 On Track — Meeting or exceeding target</w:t>
      </w:r>
    </w:p>
    <w:p>
      <w:pPr>
        <w:spacing w:after="100"/>
      </w:pPr>
      <w:r>
        <w:t>🟡 Watch — Within 10% of target, needs attention</w:t>
      </w:r>
    </w:p>
    <w:p>
      <w:pPr>
        <w:spacing w:after="100"/>
      </w:pPr>
      <w:r>
        <w:t>🔴 Action Needed — Below target, requires immediate action</w:t>
      </w:r>
    </w:p>
    <w:p>
      <w:pPr>
        <w:spacing w:before="240" w:after="80"/>
      </w:pPr>
      <w:r>
        <w:rPr>
          <w:b/>
          <w:color w:val="1B4F72"/>
          <w:sz w:val="26"/>
        </w:rPr>
        <w:t>Monthly Commentary</w:t>
      </w:r>
    </w:p>
    <w:p>
      <w:pPr>
        <w:spacing w:after="100"/>
      </w:pPr>
      <w:r>
        <w:t>Top 3 Insights:</w:t>
      </w:r>
    </w:p>
    <w:p>
      <w:pPr>
        <w:spacing w:after="100"/>
      </w:pPr>
      <w:r>
        <w:t>1.</w:t>
      </w:r>
    </w:p>
    <w:p>
      <w:pPr>
        <w:spacing w:after="100"/>
      </w:pPr>
      <w:r>
        <w:t>2.</w:t>
      </w:r>
    </w:p>
    <w:p>
      <w:pPr>
        <w:spacing w:after="100"/>
      </w:pPr>
      <w:r>
        <w:t>3.</w:t>
      </w:r>
    </w:p>
    <w:p>
      <w:pPr>
        <w:spacing w:after="100"/>
      </w:pPr>
      <w:r>
        <w:t>Actions for Next Month:</w:t>
      </w:r>
    </w:p>
    <w:p>
      <w:pPr>
        <w:spacing w:after="100"/>
      </w:pPr>
      <w:r>
        <w:t>1.</w:t>
      </w:r>
    </w:p>
    <w:p>
      <w:pPr>
        <w:spacing w:after="100"/>
      </w:pPr>
      <w:r>
        <w:t>2.</w:t>
      </w:r>
    </w:p>
    <w:p>
      <w:pPr>
        <w:spacing w:after="100"/>
      </w:pPr>
      <w:r>
        <w:t>3.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