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U5_Maintenance_Schedule</w:t>
      </w:r>
    </w:p>
    <w:p>
      <w:pPr>
        <w:spacing w:after="200"/>
      </w:pPr>
      <w:r>
        <w:rPr>
          <w:i/>
          <w:color w:val="E83E3E"/>
          <w:sz w:val="22"/>
        </w:rPr>
        <w:t>Maintenance Schedule Template</w:t>
      </w:r>
    </w:p>
    <w:p>
      <w:pPr>
        <w:spacing w:after="100"/>
      </w:pPr>
      <w:r>
        <w:t>Universal Tool • Applies to All Problem Areas</w:t>
      </w:r>
    </w:p>
    <w:p>
      <w:pPr>
        <w:spacing w:before="240" w:after="80"/>
      </w:pPr>
      <w:r>
        <w:rPr>
          <w:b/>
          <w:color w:val="1B4F72"/>
          <w:sz w:val="26"/>
        </w:rPr>
        <w:t>Why This Matters</w:t>
      </w:r>
    </w:p>
    <w:p>
      <w:pPr>
        <w:spacing w:after="100"/>
      </w:pPr>
      <w:r>
        <w:t>Marketing isn't "set it and forget it." Listings go stale, information gets outdated, and competitors catch up. A regular maintenance schedule ensures your online presence stays fresh and effective.</w:t>
      </w:r>
    </w:p>
    <w:p>
      <w:pPr>
        <w:spacing w:before="240" w:after="80"/>
      </w:pPr>
      <w:r>
        <w:rPr>
          <w:b/>
          <w:color w:val="1B4F72"/>
          <w:sz w:val="26"/>
        </w:rPr>
        <w:t>Daily Tasks</w:t>
      </w:r>
    </w:p>
    <w:p>
      <w:pPr>
        <w:spacing w:after="100"/>
      </w:pPr>
      <w:r>
        <w:t>5\-10 minutes per day</w:t>
      </w:r>
    </w:p>
    <w:p>
      <w:pPr>
        <w:spacing w:after="100"/>
      </w:pPr>
      <w:r>
        <w:t>Task</w:t>
      </w:r>
    </w:p>
    <w:p>
      <w:pPr>
        <w:spacing w:after="100"/>
      </w:pPr>
      <w:r>
        <w:t>Owner</w:t>
      </w:r>
    </w:p>
    <w:p>
      <w:pPr>
        <w:spacing w:after="100"/>
      </w:pPr>
      <w:r>
        <w:t>Done</w:t>
      </w:r>
    </w:p>
    <w:p>
      <w:pPr>
        <w:spacing w:after="100"/>
      </w:pPr>
      <w:r>
        <w:t>Check and respond to all new reviews</w:t>
      </w:r>
    </w:p>
    <w:p>
      <w:pPr>
        <w:spacing w:after="100"/>
      </w:pPr>
      <w:r>
        <w:t>[ ]</w:t>
      </w:r>
    </w:p>
    <w:p>
      <w:pPr>
        <w:spacing w:after="100"/>
      </w:pPr>
      <w:r>
        <w:t>Respond to all leads within 5 minutes</w:t>
      </w:r>
    </w:p>
    <w:p>
      <w:pPr>
        <w:spacing w:after="100"/>
      </w:pPr>
      <w:r>
        <w:t>[ ]</w:t>
      </w:r>
    </w:p>
    <w:p>
      <w:pPr>
        <w:spacing w:after="100"/>
      </w:pPr>
      <w:r>
        <w:t>Check messages on all platforms (GBP, FB, etc.)</w:t>
      </w:r>
    </w:p>
    <w:p>
      <w:pPr>
        <w:spacing w:after="100"/>
      </w:pPr>
      <w:r>
        <w:t>[ ]</w:t>
      </w:r>
    </w:p>
    <w:p>
      <w:pPr>
        <w:spacing w:after="100"/>
      </w:pPr>
      <w:r>
        <w:t>Log any new leads in tracking system</w:t>
      </w:r>
    </w:p>
    <w:p>
      <w:pPr>
        <w:spacing w:after="100"/>
      </w:pPr>
      <w:r>
        <w:t>[ ]</w:t>
      </w:r>
    </w:p>
    <w:p>
      <w:pPr>
        <w:spacing w:before="240" w:after="80"/>
      </w:pPr>
      <w:r>
        <w:rPr>
          <w:b/>
          <w:color w:val="1B4F72"/>
          <w:sz w:val="26"/>
        </w:rPr>
        <w:t>Weekly Tasks</w:t>
      </w:r>
    </w:p>
    <w:p>
      <w:pPr>
        <w:spacing w:after="100"/>
      </w:pPr>
      <w:r>
        <w:t>30\-60 minutes per week</w:t>
      </w:r>
    </w:p>
    <w:p>
      <w:pPr>
        <w:spacing w:after="100"/>
      </w:pPr>
      <w:r>
        <w:t>Task</w:t>
      </w:r>
    </w:p>
    <w:p>
      <w:pPr>
        <w:spacing w:after="100"/>
      </w:pPr>
      <w:r>
        <w:t>Owner</w:t>
      </w:r>
    </w:p>
    <w:p>
      <w:pPr>
        <w:spacing w:after="100"/>
      </w:pPr>
      <w:r>
        <w:t>Done</w:t>
      </w:r>
    </w:p>
    <w:p>
      <w:pPr>
        <w:spacing w:after="100"/>
      </w:pPr>
      <w:r>
        <w:t>Post Google Business Profile update/photo</w:t>
      </w:r>
    </w:p>
    <w:p>
      <w:pPr>
        <w:spacing w:after="100"/>
      </w:pPr>
      <w:r>
        <w:t>[ ]</w:t>
      </w:r>
    </w:p>
    <w:p>
      <w:pPr>
        <w:spacing w:after="100"/>
      </w:pPr>
      <w:r>
        <w:t>Request reviews from recent customers (aim for 2\-3)</w:t>
      </w:r>
    </w:p>
    <w:p>
      <w:pPr>
        <w:spacing w:after="100"/>
      </w:pPr>
      <w:r>
        <w:t>[ ]</w:t>
      </w:r>
    </w:p>
    <w:p>
      <w:pPr>
        <w:spacing w:after="100"/>
      </w:pPr>
      <w:r>
        <w:t>Check and update business hours if needed</w:t>
      </w:r>
    </w:p>
    <w:p>
      <w:pPr>
        <w:spacing w:after="100"/>
      </w:pPr>
      <w:r>
        <w:t>[ ]</w:t>
      </w:r>
    </w:p>
    <w:p>
      <w:pPr>
        <w:spacing w:after="100"/>
      </w:pPr>
      <w:r>
        <w:t>Review lead response times</w:t>
      </w:r>
    </w:p>
    <w:p>
      <w:pPr>
        <w:spacing w:after="100"/>
      </w:pPr>
      <w:r>
        <w:t>[ ]</w:t>
      </w:r>
    </w:p>
    <w:p>
      <w:pPr>
        <w:spacing w:after="100"/>
      </w:pPr>
      <w:r>
        <w:t>Follow up on pending quotes</w:t>
      </w:r>
    </w:p>
    <w:p>
      <w:pPr>
        <w:spacing w:after="100"/>
      </w:pPr>
      <w:r>
        <w:t>[ ]</w:t>
      </w:r>
    </w:p>
    <w:p>
      <w:pPr>
        <w:spacing w:after="100"/>
      </w:pPr>
      <w:r>
        <w:t>Review competitor activity</w:t>
      </w:r>
    </w:p>
    <w:p>
      <w:pPr>
        <w:spacing w:after="100"/>
      </w:pPr>
      <w:r>
        <w:t>[ ]</w:t>
      </w:r>
    </w:p>
    <w:p>
      <w:pPr>
        <w:spacing w:after="100"/>
      </w:pPr>
      <w:r>
        <w:t>Update weekly progress tracker</w:t>
      </w:r>
    </w:p>
    <w:p>
      <w:pPr>
        <w:spacing w:after="100"/>
      </w:pPr>
      <w:r>
        <w:t>[ ]</w:t>
      </w:r>
    </w:p>
    <w:p>
      <w:pPr>
        <w:spacing w:before="240" w:after="80"/>
      </w:pPr>
      <w:r>
        <w:rPr>
          <w:b/>
          <w:color w:val="1B4F72"/>
          <w:sz w:val="26"/>
        </w:rPr>
        <w:t>Monthly Tasks</w:t>
      </w:r>
    </w:p>
    <w:p>
      <w:pPr>
        <w:spacing w:after="100"/>
      </w:pPr>
      <w:r>
        <w:t>2\-3 hours per month</w:t>
      </w:r>
    </w:p>
    <w:p>
      <w:pPr>
        <w:spacing w:after="100"/>
      </w:pPr>
      <w:r>
        <w:t>Task</w:t>
      </w:r>
    </w:p>
    <w:p>
      <w:pPr>
        <w:spacing w:after="100"/>
      </w:pPr>
      <w:r>
        <w:t>Owner</w:t>
      </w:r>
    </w:p>
    <w:p>
      <w:pPr>
        <w:spacing w:after="100"/>
      </w:pPr>
      <w:r>
        <w:t>Done</w:t>
      </w:r>
    </w:p>
    <w:p>
      <w:pPr>
        <w:spacing w:after="100"/>
      </w:pPr>
      <w:r>
        <w:t>Update KPI dashboard</w:t>
      </w:r>
    </w:p>
    <w:p>
      <w:pPr>
        <w:spacing w:after="100"/>
      </w:pPr>
      <w:r>
        <w:t>[ ]</w:t>
      </w:r>
    </w:p>
    <w:p>
      <w:pPr>
        <w:spacing w:after="100"/>
      </w:pPr>
      <w:r>
        <w:t>Check NAP consistency across top 10 directories</w:t>
      </w:r>
    </w:p>
    <w:p>
      <w:pPr>
        <w:spacing w:after="100"/>
      </w:pPr>
      <w:r>
        <w:t>[ ]</w:t>
      </w:r>
    </w:p>
    <w:p>
      <w:pPr>
        <w:spacing w:after="100"/>
      </w:pPr>
      <w:r>
        <w:t>Review and update website content</w:t>
      </w:r>
    </w:p>
    <w:p>
      <w:pPr>
        <w:spacing w:after="100"/>
      </w:pPr>
      <w:r>
        <w:t>[ ]</w:t>
      </w:r>
    </w:p>
    <w:p>
      <w:pPr>
        <w:spacing w:after="100"/>
      </w:pPr>
      <w:r>
        <w:t>Check for new/outdated photos</w:t>
      </w:r>
    </w:p>
    <w:p>
      <w:pPr>
        <w:spacing w:after="100"/>
      </w:pPr>
      <w:r>
        <w:t>[ ]</w:t>
      </w:r>
    </w:p>
    <w:p>
      <w:pPr>
        <w:spacing w:after="100"/>
      </w:pPr>
      <w:r>
        <w:t>Audit Google Business Profile for completeness</w:t>
      </w:r>
    </w:p>
    <w:p>
      <w:pPr>
        <w:spacing w:after="100"/>
      </w:pPr>
      <w:r>
        <w:t>[ ]</w:t>
      </w:r>
    </w:p>
    <w:p>
      <w:pPr>
        <w:spacing w:after="100"/>
      </w:pPr>
      <w:r>
        <w:t>Review and update service descriptions</w:t>
      </w:r>
    </w:p>
    <w:p>
      <w:pPr>
        <w:spacing w:after="100"/>
      </w:pPr>
      <w:r>
        <w:t>[ ]</w:t>
      </w:r>
    </w:p>
    <w:p>
      <w:pPr>
        <w:spacing w:after="100"/>
      </w:pPr>
      <w:r>
        <w:t>Send re\-engagement email to cold leads</w:t>
      </w:r>
    </w:p>
    <w:p>
      <w:pPr>
        <w:spacing w:after="100"/>
      </w:pPr>
      <w:r>
        <w:t>[ ]</w:t>
      </w:r>
    </w:p>
    <w:p>
      <w:pPr>
        <w:spacing w:after="100"/>
      </w:pPr>
      <w:r>
        <w:t>Check all contact forms are working</w:t>
      </w:r>
    </w:p>
    <w:p>
      <w:pPr>
        <w:spacing w:after="100"/>
      </w:pPr>
      <w:r>
        <w:t>[ ]</w:t>
      </w:r>
    </w:p>
    <w:p>
      <w:pPr>
        <w:spacing w:after="100"/>
      </w:pPr>
      <w:r>
        <w:t>Review pricing and offerings</w:t>
      </w:r>
    </w:p>
    <w:p>
      <w:pPr>
        <w:spacing w:after="100"/>
      </w:pPr>
      <w:r>
        <w:t>[ ]</w:t>
      </w:r>
    </w:p>
    <w:p>
      <w:pPr>
        <w:spacing w:after="100"/>
      </w:pPr>
      <w:r>
        <w:t>Plan next month's priorities</w:t>
      </w:r>
    </w:p>
    <w:p>
      <w:pPr>
        <w:spacing w:after="100"/>
      </w:pPr>
      <w:r>
        <w:t>[ ]</w:t>
      </w:r>
    </w:p>
    <w:p>
      <w:pPr>
        <w:spacing w:before="240" w:after="80"/>
      </w:pPr>
      <w:r>
        <w:rPr>
          <w:b/>
          <w:color w:val="1B4F72"/>
          <w:sz w:val="26"/>
        </w:rPr>
        <w:t>Quarterly Tasks</w:t>
      </w:r>
    </w:p>
    <w:p>
      <w:pPr>
        <w:spacing w:after="100"/>
      </w:pPr>
      <w:r>
        <w:t>Half day per quarter</w:t>
      </w:r>
    </w:p>
    <w:p>
      <w:pPr>
        <w:spacing w:after="100"/>
      </w:pPr>
      <w:r>
        <w:t>Task</w:t>
      </w:r>
    </w:p>
    <w:p>
      <w:pPr>
        <w:spacing w:after="100"/>
      </w:pPr>
      <w:r>
        <w:t>Owner</w:t>
      </w:r>
    </w:p>
    <w:p>
      <w:pPr>
        <w:spacing w:after="100"/>
      </w:pPr>
      <w:r>
        <w:t>Done</w:t>
      </w:r>
    </w:p>
    <w:p>
      <w:pPr>
        <w:spacing w:after="100"/>
      </w:pPr>
      <w:r>
        <w:t>Full directory listing audit</w:t>
      </w:r>
    </w:p>
    <w:p>
      <w:pPr>
        <w:spacing w:after="100"/>
      </w:pPr>
      <w:r>
        <w:t>[ ]</w:t>
      </w:r>
    </w:p>
    <w:p>
      <w:pPr>
        <w:spacing w:after="100"/>
      </w:pPr>
      <w:r>
        <w:t>Comprehensive website review</w:t>
      </w:r>
    </w:p>
    <w:p>
      <w:pPr>
        <w:spacing w:after="100"/>
      </w:pPr>
      <w:r>
        <w:t>[ ]</w:t>
      </w:r>
    </w:p>
    <w:p>
      <w:pPr>
        <w:spacing w:after="100"/>
      </w:pPr>
      <w:r>
        <w:t>Competitive analysis update</w:t>
      </w:r>
    </w:p>
    <w:p>
      <w:pPr>
        <w:spacing w:after="100"/>
      </w:pPr>
      <w:r>
        <w:t>[ ]</w:t>
      </w:r>
    </w:p>
    <w:p>
      <w:pPr>
        <w:spacing w:after="100"/>
      </w:pPr>
      <w:r>
        <w:t>Review and refresh testimonials</w:t>
      </w:r>
    </w:p>
    <w:p>
      <w:pPr>
        <w:spacing w:after="100"/>
      </w:pPr>
      <w:r>
        <w:t>[ ]</w:t>
      </w:r>
    </w:p>
    <w:p>
      <w:pPr>
        <w:spacing w:after="100"/>
      </w:pPr>
      <w:r>
        <w:t>Check all automation/systems working</w:t>
      </w:r>
    </w:p>
    <w:p>
      <w:pPr>
        <w:spacing w:after="100"/>
      </w:pPr>
      <w:r>
        <w:t>[ ]</w:t>
      </w:r>
    </w:p>
    <w:p>
      <w:pPr>
        <w:spacing w:after="100"/>
      </w:pPr>
      <w:r>
        <w:t>Review customer journey for friction</w:t>
      </w:r>
    </w:p>
    <w:p>
      <w:pPr>
        <w:spacing w:after="100"/>
      </w:pPr>
      <w:r>
        <w:t>[ ]</w:t>
      </w:r>
    </w:p>
    <w:p>
      <w:pPr>
        <w:spacing w:after="100"/>
      </w:pPr>
      <w:r>
        <w:t>Update unified messaging document</w:t>
      </w:r>
    </w:p>
    <w:p>
      <w:pPr>
        <w:spacing w:after="100"/>
      </w:pPr>
      <w:r>
        <w:t>[ ]</w:t>
      </w:r>
    </w:p>
    <w:p>
      <w:pPr>
        <w:spacing w:after="100"/>
      </w:pPr>
      <w:r>
        <w:t>Review value proposition relevance</w:t>
      </w:r>
    </w:p>
    <w:p>
      <w:pPr>
        <w:spacing w:after="100"/>
      </w:pPr>
      <w:r>
        <w:t>[ ]</w:t>
      </w:r>
    </w:p>
    <w:p>
      <w:pPr>
        <w:spacing w:after="100"/>
      </w:pPr>
      <w:r>
        <w:t>Refresh photos across all platforms</w:t>
      </w:r>
    </w:p>
    <w:p>
      <w:pPr>
        <w:spacing w:after="100"/>
      </w:pPr>
      <w:r>
        <w:t>[ ]</w:t>
      </w:r>
    </w:p>
    <w:p>
      <w:pPr>
        <w:spacing w:after="100"/>
      </w:pPr>
      <w:r>
        <w:t>Review and adjust targets</w:t>
      </w:r>
    </w:p>
    <w:p>
      <w:pPr>
        <w:spacing w:after="100"/>
      </w:pPr>
      <w:r>
        <w:t>[ ]</w:t>
      </w:r>
    </w:p>
    <w:p>
      <w:pPr>
        <w:spacing w:before="240" w:after="80"/>
      </w:pPr>
      <w:r>
        <w:rPr>
          <w:b/>
          <w:color w:val="1B4F72"/>
          <w:sz w:val="26"/>
        </w:rPr>
        <w:t>Annual Tasks</w:t>
      </w:r>
    </w:p>
    <w:p>
      <w:pPr>
        <w:spacing w:after="100"/>
      </w:pPr>
      <w:r>
        <w:t>Full day annually</w:t>
      </w:r>
    </w:p>
    <w:p>
      <w:pPr>
        <w:spacing w:after="100"/>
      </w:pPr>
      <w:r>
        <w:t>Task</w:t>
      </w:r>
    </w:p>
    <w:p>
      <w:pPr>
        <w:spacing w:after="100"/>
      </w:pPr>
      <w:r>
        <w:t>Owner</w:t>
      </w:r>
    </w:p>
    <w:p>
      <w:pPr>
        <w:spacing w:after="100"/>
      </w:pPr>
      <w:r>
        <w:t>Done</w:t>
      </w:r>
    </w:p>
    <w:p>
      <w:pPr>
        <w:spacing w:after="100"/>
      </w:pPr>
      <w:r>
        <w:t>Complete digital presence audit</w:t>
      </w:r>
    </w:p>
    <w:p>
      <w:pPr>
        <w:spacing w:after="100"/>
      </w:pPr>
      <w:r>
        <w:t>[ ]</w:t>
      </w:r>
    </w:p>
    <w:p>
      <w:pPr>
        <w:spacing w:after="100"/>
      </w:pPr>
      <w:r>
        <w:t>Review entire customer journey</w:t>
      </w:r>
    </w:p>
    <w:p>
      <w:pPr>
        <w:spacing w:after="100"/>
      </w:pPr>
      <w:r>
        <w:t>[ ]</w:t>
      </w:r>
    </w:p>
    <w:p>
      <w:pPr>
        <w:spacing w:after="100"/>
      </w:pPr>
      <w:r>
        <w:t>Update all business information (year, stats, etc.)</w:t>
      </w:r>
    </w:p>
    <w:p>
      <w:pPr>
        <w:spacing w:after="100"/>
      </w:pPr>
      <w:r>
        <w:t>[ ]</w:t>
      </w:r>
    </w:p>
    <w:p>
      <w:pPr>
        <w:spacing w:after="100"/>
      </w:pPr>
      <w:r>
        <w:t>Refresh brand messaging and positioning</w:t>
      </w:r>
    </w:p>
    <w:p>
      <w:pPr>
        <w:spacing w:after="100"/>
      </w:pPr>
      <w:r>
        <w:t>[ ]</w:t>
      </w:r>
    </w:p>
    <w:p>
      <w:pPr>
        <w:spacing w:after="100"/>
      </w:pPr>
      <w:r>
        <w:t>Review and update all templates</w:t>
      </w:r>
    </w:p>
    <w:p>
      <w:pPr>
        <w:spacing w:after="100"/>
      </w:pPr>
      <w:r>
        <w:t>[ ]</w:t>
      </w:r>
    </w:p>
    <w:p>
      <w:pPr>
        <w:spacing w:after="100"/>
      </w:pPr>
      <w:r>
        <w:t>Set annual marketing goals</w:t>
      </w:r>
    </w:p>
    <w:p>
      <w:pPr>
        <w:spacing w:after="100"/>
      </w:pPr>
      <w:r>
        <w:t>[ ]</w:t>
      </w:r>
    </w:p>
    <w:p>
      <w:pPr>
        <w:spacing w:after="100"/>
      </w:pPr>
      <w:r>
        <w:t>Budget review and planning</w:t>
      </w:r>
    </w:p>
    <w:p>
      <w:pPr>
        <w:spacing w:after="100"/>
      </w:pPr>
      <w:r>
        <w:t>[ ]</w:t>
      </w:r>
    </w:p>
    <w:p>
      <w:pPr>
        <w:spacing w:after="100"/>
      </w:pPr>
      <w:r>
        <w:t>Technology stack review</w:t>
      </w:r>
    </w:p>
    <w:p>
      <w:pPr>
        <w:spacing w:after="100"/>
      </w:pPr>
      <w:r>
        <w:t>[ ]</w:t>
      </w:r>
    </w:p>
    <w:p>
      <w:pPr>
        <w:spacing w:after="100"/>
      </w:pPr>
      <w:r>
        <w:t>Team training/refresher</w:t>
      </w:r>
    </w:p>
    <w:p>
      <w:pPr>
        <w:spacing w:after="100"/>
      </w:pPr>
      <w:r>
        <w:t>[ ]</w:t>
      </w:r>
    </w:p>
    <w:p>
      <w:pPr>
        <w:spacing w:before="240" w:after="80"/>
      </w:pPr>
      <w:r>
        <w:rPr>
          <w:b/>
          <w:color w:val="1B4F72"/>
          <w:sz w:val="26"/>
        </w:rPr>
        <w:t>Calendar Integration</w:t>
      </w:r>
    </w:p>
    <w:p>
      <w:pPr>
        <w:spacing w:after="100"/>
      </w:pPr>
      <w:r>
        <w:t>Set recurring calendar reminders for:</w:t>
      </w:r>
    </w:p>
    <w:p>
      <w:pPr>
        <w:spacing w:after="100"/>
      </w:pPr>
      <w:r>
        <w:t>• Daily: Morning review routine (9:00 AM)</w:t>
      </w:r>
    </w:p>
    <w:p>
      <w:pPr>
        <w:spacing w:after="100"/>
      </w:pPr>
      <w:r>
        <w:t>• Weekly: Friday afternoon marketing review (4:00 PM)</w:t>
      </w:r>
    </w:p>
    <w:p>
      <w:pPr>
        <w:spacing w:after="100"/>
      </w:pPr>
      <w:r>
        <w:t>• Monthly: First Monday of month KPI update</w:t>
      </w:r>
    </w:p>
    <w:p>
      <w:pPr>
        <w:spacing w:after="100"/>
      </w:pPr>
      <w:r>
        <w:t>• Quarterly: First week of Jan/Apr/Jul/Oct</w:t>
      </w:r>
    </w:p>
    <w:p>
      <w:pPr>
        <w:spacing w:after="100"/>
      </w:pPr>
      <w:r>
        <w:t>• Annual: First week of January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