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C3_About_Page_Template</w:t>
      </w:r>
    </w:p>
    <w:p>
      <w:pPr>
        <w:spacing w:after="200"/>
      </w:pPr>
      <w:r>
        <w:rPr>
          <w:i/>
          <w:color w:val="E83E3E"/>
          <w:sz w:val="22"/>
        </w:rPr>
        <w:t>About Page Template</w:t>
      </w:r>
    </w:p>
    <w:p>
      <w:pPr>
        <w:spacing w:after="100"/>
      </w:pPr>
      <w:r>
        <w:t>Clarity Fix: Stop Confusing People Into Inaction</w:t>
      </w:r>
    </w:p>
    <w:p>
      <w:pPr>
        <w:spacing w:before="240" w:after="80"/>
      </w:pPr>
      <w:r>
        <w:rPr>
          <w:b/>
          <w:color w:val="1B4F72"/>
          <w:sz w:val="26"/>
        </w:rPr>
        <w:t>Why This Matters</w:t>
      </w:r>
    </w:p>
    <w:p>
      <w:pPr>
        <w:spacing w:after="100"/>
      </w:pPr>
      <w:r>
        <w:t>Your About page is one of the most\-visited pages on your website. It's where people go to decide if they trust you. A weak About page loses customers. A strong one converts browsers into buyers.</w:t>
      </w:r>
    </w:p>
    <w:p>
      <w:pPr>
        <w:spacing w:before="240" w:after="80"/>
      </w:pPr>
      <w:r>
        <w:rPr>
          <w:b/>
          <w:color w:val="1B4F72"/>
          <w:sz w:val="26"/>
        </w:rPr>
        <w:t>How to Use This Template</w:t>
      </w:r>
    </w:p>
    <w:p>
      <w:pPr>
        <w:spacing w:after="100"/>
      </w:pPr>
      <w:r>
        <w:t>1. Fill in each [BRACKETED SECTION] with your specific information</w:t>
      </w:r>
    </w:p>
    <w:p>
      <w:pPr>
        <w:spacing w:after="100"/>
      </w:pPr>
      <w:r>
        <w:t>2. Keep the structure—it's designed for readability and trust\-building</w:t>
      </w:r>
    </w:p>
    <w:p>
      <w:pPr>
        <w:spacing w:after="100"/>
      </w:pPr>
      <w:r>
        <w:t>3. Don't skip sections—each one serves a psychological purpose</w:t>
      </w:r>
    </w:p>
    <w:p>
      <w:pPr>
        <w:spacing w:after="100"/>
      </w:pPr>
      <w:r>
        <w:t>4. Read it aloud to make sure it sounds human, not corporate</w:t>
      </w:r>
    </w:p>
    <w:p>
      <w:pPr>
        <w:spacing w:after="100"/>
      </w:pPr>
      <w:r>
        <w:t>\-\-\- ABOUT PAGE TEMPLATE BEGINS BELOW \-\-\-</w:t>
      </w:r>
    </w:p>
    <w:p>
      <w:pPr>
        <w:spacing w:before="240" w:after="80"/>
      </w:pPr>
      <w:r>
        <w:rPr>
          <w:b/>
          <w:color w:val="1B4F72"/>
          <w:sz w:val="26"/>
        </w:rPr>
        <w:t>About \[BUSINESS NAME\]</w:t>
      </w:r>
    </w:p>
    <w:p>
      <w:pPr>
        <w:spacing w:before="240" w:after="80"/>
      </w:pPr>
      <w:r>
        <w:rPr>
          <w:b/>
          <w:color w:val="1B4F72"/>
          <w:sz w:val="26"/>
        </w:rPr>
        <w:t>The Problem We Solve</w:t>
      </w:r>
    </w:p>
    <w:p>
      <w:pPr>
        <w:spacing w:after="100"/>
      </w:pPr>
      <w:r>
        <w:t>If you're like most [TARGET CUSTOMER TYPE] in [SERVICE AREA], you've probably experienced [COMMON PAIN POINT \#1]. Or maybe you've dealt with [COMMON PAIN POINT \#2]. Either way, you know how frustrating it is when [DESCRIBE THE EMOTIONAL IMPACT OF THE PROBLEM].</w:t>
      </w:r>
    </w:p>
    <w:p>
      <w:pPr>
        <w:spacing w:after="100"/>
      </w:pPr>
      <w:r>
        <w:t>That's exactly why we started [BUSINESS NAME].</w:t>
      </w:r>
    </w:p>
    <w:p>
      <w:pPr>
        <w:spacing w:before="240" w:after="80"/>
      </w:pPr>
      <w:r>
        <w:rPr>
          <w:b/>
          <w:color w:val="1B4F72"/>
          <w:sz w:val="26"/>
        </w:rPr>
        <w:t>Who We Are</w:t>
      </w:r>
    </w:p>
    <w:p>
      <w:pPr>
        <w:spacing w:after="100"/>
      </w:pPr>
      <w:r>
        <w:t>Founded in [YEAR], [BUSINESS NAME] is a [TYPE OF BUSINESS] serving [SERVICE AREA]. We specialize in [PRIMARY SERVICE] for [TARGET CUSTOMER TYPE] who want [DESIRED OUTCOME].</w:t>
      </w:r>
    </w:p>
    <w:p>
      <w:pPr>
        <w:spacing w:after="100"/>
      </w:pPr>
      <w:r>
        <w:t>[OWNER/FOUNDER NAME] started this company after [BRIEF ORIGIN STORY—what made you start this business? Keep it to 2\-3 sentences that show your motivation].</w:t>
      </w:r>
    </w:p>
    <w:p>
      <w:pPr>
        <w:spacing w:before="240" w:after="80"/>
      </w:pPr>
      <w:r>
        <w:rPr>
          <w:b/>
          <w:color w:val="1B4F72"/>
          <w:sz w:val="26"/>
        </w:rPr>
        <w:t>What Makes Us Different</w:t>
      </w:r>
    </w:p>
    <w:p>
      <w:pPr>
        <w:spacing w:after="100"/>
      </w:pPr>
      <w:r>
        <w:t>Unlike most [COMPETITORS/ALTERNATIVES], we [KEY DIFFERENTIATOR \#1]. This means you get [BENEFIT TO CUSTOMER].</w:t>
      </w:r>
    </w:p>
    <w:p>
      <w:pPr>
        <w:spacing w:after="100"/>
      </w:pPr>
      <w:r>
        <w:t>We also [KEY DIFFERENTIATOR \#2], which is why [PROOF POINT—number of customers, years in business, awards, etc.].</w:t>
      </w:r>
    </w:p>
    <w:p>
      <w:pPr>
        <w:spacing w:before="240" w:after="80"/>
      </w:pPr>
      <w:r>
        <w:rPr>
          <w:b/>
          <w:color w:val="1B4F72"/>
          <w:sz w:val="26"/>
        </w:rPr>
        <w:t>Our Services</w:t>
      </w:r>
    </w:p>
    <w:p>
      <w:pPr>
        <w:spacing w:after="100"/>
      </w:pPr>
      <w:r>
        <w:t>• [SERVICE 1] — [ONE\-SENTENCE DESCRIPTION]</w:t>
      </w:r>
    </w:p>
    <w:p>
      <w:pPr>
        <w:spacing w:after="100"/>
      </w:pPr>
      <w:r>
        <w:t>• [SERVICE 2] — [ONE\-SENTENCE DESCRIPTION]</w:t>
      </w:r>
    </w:p>
    <w:p>
      <w:pPr>
        <w:spacing w:after="100"/>
      </w:pPr>
      <w:r>
        <w:t>• [SERVICE 3] — [ONE\-SENTENCE DESCRIPTION]</w:t>
      </w:r>
    </w:p>
    <w:p>
      <w:pPr>
        <w:spacing w:after="100"/>
      </w:pPr>
      <w:r>
        <w:t>• [SERVICE 4] — [ONE\-SENTENCE DESCRIPTION]</w:t>
      </w:r>
    </w:p>
    <w:p>
      <w:pPr>
        <w:spacing w:before="240" w:after="80"/>
      </w:pPr>
      <w:r>
        <w:rPr>
          <w:b/>
          <w:color w:val="1B4F72"/>
          <w:sz w:val="26"/>
        </w:rPr>
        <w:t>What Our Customers Say</w:t>
      </w:r>
    </w:p>
    <w:p>
      <w:pPr>
        <w:spacing w:after="100"/>
      </w:pPr>
      <w:r>
        <w:t>"[CUSTOMER TESTIMONIAL \#1 — a specific quote about their experience]"</w:t>
      </w:r>
    </w:p>
    <w:p>
      <w:pPr>
        <w:spacing w:after="100"/>
      </w:pPr>
      <w:r>
        <w:t>— [CUSTOMER NAME], [CITY/CONTEXT]</w:t>
      </w:r>
    </w:p>
    <w:p>
      <w:pPr>
        <w:spacing w:after="100"/>
      </w:pPr>
      <w:r>
        <w:t>"[CUSTOMER TESTIMONIAL \#2 — another specific quote]"</w:t>
      </w:r>
    </w:p>
    <w:p>
      <w:pPr>
        <w:spacing w:after="100"/>
      </w:pPr>
      <w:r>
        <w:t>— [CUSTOMER NAME], [CITY/CONTEXT]</w:t>
      </w:r>
    </w:p>
    <w:p>
      <w:pPr>
        <w:spacing w:before="240" w:after="80"/>
      </w:pPr>
      <w:r>
        <w:rPr>
          <w:b/>
          <w:color w:val="1B4F72"/>
          <w:sz w:val="26"/>
        </w:rPr>
        <w:t>Our Promise to You</w:t>
      </w:r>
    </w:p>
    <w:p>
      <w:pPr>
        <w:spacing w:after="100"/>
      </w:pPr>
      <w:r>
        <w:t>When you work with [BUSINESS NAME], you can expect [PROMISE \#1], [PROMISE \#2], and [PROMISE \#3]. If we ever fall short, [WHAT DO YOU DO TO MAKE IT RIGHT—guarantee, redo policy, etc.].</w:t>
      </w:r>
    </w:p>
    <w:p>
      <w:pPr>
        <w:spacing w:before="240" w:after="80"/>
      </w:pPr>
      <w:r>
        <w:rPr>
          <w:b/>
          <w:color w:val="1B4F72"/>
          <w:sz w:val="26"/>
        </w:rPr>
        <w:t>Ready to Get Started?</w:t>
      </w:r>
    </w:p>
    <w:p>
      <w:pPr>
        <w:spacing w:after="100"/>
      </w:pPr>
      <w:r>
        <w:t>We'd love to learn more about your [PROJECT/NEEDS/SITUATION]. Here's how to reach us:</w:t>
      </w:r>
    </w:p>
    <w:p>
      <w:pPr>
        <w:spacing w:after="100"/>
      </w:pPr>
      <w:r>
        <w:t>📞 Call: [PHONE NUMBER]</w:t>
      </w:r>
    </w:p>
    <w:p>
      <w:pPr>
        <w:spacing w:after="100"/>
      </w:pPr>
      <w:r>
        <w:t>📧 Email: [EMAIL ADDRESS]</w:t>
      </w:r>
    </w:p>
    <w:p>
      <w:pPr>
        <w:spacing w:after="100"/>
      </w:pPr>
      <w:r>
        <w:t>📍 Visit: [ADDRESS OR SERVICE AREA]</w:t>
      </w:r>
    </w:p>
    <w:p>
      <w:pPr>
        <w:spacing w:after="100"/>
      </w:pPr>
      <w:r>
        <w:t>[CALL TO ACTION — e.g., "Click here to schedule your free consultation" or "Fill out the form below for a same\-day quote"]</w:t>
      </w:r>
    </w:p>
    <w:p>
      <w:pPr>
        <w:spacing w:after="100"/>
      </w:pPr>
      <w:r>
        <w:t>\-\-\- ABOUT PAGE TEMPLATE ENDS \-\-\-</w:t>
      </w:r>
    </w:p>
    <w:p>
      <w:pPr>
        <w:spacing w:before="240" w:after="80"/>
      </w:pPr>
      <w:r>
        <w:rPr>
          <w:b/>
          <w:color w:val="1B4F72"/>
          <w:sz w:val="26"/>
        </w:rPr>
        <w:t>About Page Checklist</w:t>
      </w:r>
    </w:p>
    <w:p>
      <w:pPr>
        <w:spacing w:after="100"/>
      </w:pPr>
      <w:r>
        <w:t>Before publishing, verify:</w:t>
      </w:r>
    </w:p>
    <w:p>
      <w:pPr>
        <w:spacing w:after="100"/>
      </w:pPr>
      <w:r>
        <w:t>[ ] Page has a clear headline</w:t>
      </w:r>
    </w:p>
    <w:p>
      <w:pPr>
        <w:spacing w:after="100"/>
      </w:pPr>
      <w:r>
        <w:t>[ ] Opens with the customer's problem, not your history</w:t>
      </w:r>
    </w:p>
    <w:p>
      <w:pPr>
        <w:spacing w:after="100"/>
      </w:pPr>
      <w:r>
        <w:t>[ ] Includes at least one photo (you, your team, or your work)</w:t>
      </w:r>
    </w:p>
    <w:p>
      <w:pPr>
        <w:spacing w:after="100"/>
      </w:pPr>
      <w:r>
        <w:t>[ ] States what makes you different</w:t>
      </w:r>
    </w:p>
    <w:p>
      <w:pPr>
        <w:spacing w:after="100"/>
      </w:pPr>
      <w:r>
        <w:t>[ ] Includes social proof (testimonials, stats, credentials)</w:t>
      </w:r>
    </w:p>
    <w:p>
      <w:pPr>
        <w:spacing w:after="100"/>
      </w:pPr>
      <w:r>
        <w:t>[ ] Has a clear call to action</w:t>
      </w:r>
    </w:p>
    <w:p>
      <w:pPr>
        <w:spacing w:after="100"/>
      </w:pPr>
      <w:r>
        <w:t>[ ] Contact information is visible</w:t>
      </w:r>
    </w:p>
    <w:p>
      <w:pPr>
        <w:spacing w:after="100"/>
      </w:pPr>
      <w:r>
        <w:t>[ ] No jargon or industry terms customers wouldn't know</w:t>
      </w:r>
    </w:p>
    <w:p>
      <w:pPr>
        <w:spacing w:after="100"/>
      </w:pPr>
      <w:r>
        <w:t>[ ] Reads naturally when spoken aloud</w:t>
      </w: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