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C4_Unified_Messaging_Document</w:t>
      </w:r>
    </w:p>
    <w:p>
      <w:pPr>
        <w:spacing w:after="200"/>
      </w:pPr>
      <w:r>
        <w:rPr>
          <w:i/>
          <w:color w:val="E83E3E"/>
          <w:sz w:val="22"/>
        </w:rPr>
        <w:t>Unified Messaging Document</w:t>
      </w:r>
    </w:p>
    <w:p>
      <w:pPr>
        <w:spacing w:after="100"/>
      </w:pPr>
      <w:r>
        <w:t>Clarity Fix: Stop Confusing People Into Inaction</w:t>
      </w:r>
    </w:p>
    <w:p>
      <w:pPr>
        <w:spacing w:before="240" w:after="80"/>
      </w:pPr>
      <w:r>
        <w:rPr>
          <w:b/>
          <w:color w:val="1B4F72"/>
          <w:sz w:val="26"/>
        </w:rPr>
        <w:t>Why This Matters</w:t>
      </w:r>
    </w:p>
    <w:p>
      <w:pPr>
        <w:spacing w:after="100"/>
      </w:pPr>
      <w:r>
        <w:t>This document is the single source of truth for all messaging about your business. Anyone who writes about, speaks about, or represents your business should have access to this document and use it.</w:t>
      </w:r>
    </w:p>
    <w:p>
      <w:pPr>
        <w:spacing w:before="240" w:after="80"/>
      </w:pPr>
      <w:r>
        <w:rPr>
          <w:b/>
          <w:color w:val="1B4F72"/>
          <w:sz w:val="26"/>
        </w:rPr>
        <w:t>Who Should Use This Document</w:t>
      </w:r>
    </w:p>
    <w:p>
      <w:pPr>
        <w:spacing w:after="100"/>
      </w:pPr>
      <w:r>
        <w:t>• You (when updating any marketing material)</w:t>
      </w:r>
    </w:p>
    <w:p>
      <w:pPr>
        <w:spacing w:after="100"/>
      </w:pPr>
      <w:r>
        <w:t>• Employees (when describing the business to customers)</w:t>
      </w:r>
    </w:p>
    <w:p>
      <w:pPr>
        <w:spacing w:after="100"/>
      </w:pPr>
      <w:r>
        <w:t>• Website developers or designers</w:t>
      </w:r>
    </w:p>
    <w:p>
      <w:pPr>
        <w:spacing w:after="100"/>
      </w:pPr>
      <w:r>
        <w:t>• Social media managers</w:t>
      </w:r>
    </w:p>
    <w:p>
      <w:pPr>
        <w:spacing w:after="100"/>
      </w:pPr>
      <w:r>
        <w:t>• Marketing agencies or consultants</w:t>
      </w:r>
    </w:p>
    <w:p>
      <w:pPr>
        <w:spacing w:after="100"/>
      </w:pPr>
      <w:r>
        <w:t>• Anyone creating content about your business</w:t>
      </w:r>
    </w:p>
    <w:p>
      <w:pPr>
        <w:spacing w:after="100"/>
      </w:pPr>
      <w:r>
        <w:t>OFFICIAL MESSAGING GUIDE</w:t>
      </w:r>
    </w:p>
    <w:p>
      <w:pPr>
        <w:spacing w:before="240" w:after="80"/>
      </w:pPr>
      <w:r>
        <w:rPr>
          <w:b/>
          <w:color w:val="1B4F72"/>
          <w:sz w:val="26"/>
        </w:rPr>
        <w:t>1\. Company Identity</w:t>
      </w:r>
    </w:p>
    <w:p>
      <w:pPr>
        <w:spacing w:before="240" w:after="80"/>
      </w:pPr>
      <w:r>
        <w:rPr>
          <w:b/>
          <w:color w:val="1B4F72"/>
          <w:sz w:val="26"/>
        </w:rPr>
        <w:t>Official Business Name</w:t>
      </w:r>
    </w:p>
    <w:p>
      <w:pPr>
        <w:spacing w:after="100"/>
      </w:pPr>
      <w:r>
        <w:t>Full Legal Name:</w:t>
      </w:r>
    </w:p>
    <w:p>
      <w:pPr>
        <w:spacing w:after="100"/>
      </w:pPr>
      <w:r>
        <w:t>[FULL LEGAL BUSINESS NAME]</w:t>
      </w:r>
    </w:p>
    <w:p>
      <w:pPr>
        <w:spacing w:after="100"/>
      </w:pPr>
      <w:r>
        <w:t>DBA / Trade Name:</w:t>
      </w:r>
    </w:p>
    <w:p>
      <w:pPr>
        <w:spacing w:after="100"/>
      </w:pPr>
      <w:r>
        <w:t>[IF DIFFERENT]</w:t>
      </w:r>
    </w:p>
    <w:p>
      <w:pPr>
        <w:spacing w:after="100"/>
      </w:pPr>
      <w:r>
        <w:t>Use This Format Everywhere:</w:t>
      </w:r>
    </w:p>
    <w:p>
      <w:pPr>
        <w:spacing w:after="100"/>
      </w:pPr>
      <w:r>
        <w:t>[PREFERRED FORMAT]</w:t>
      </w:r>
    </w:p>
    <w:p>
      <w:pPr>
        <w:spacing w:before="240" w:after="80"/>
      </w:pPr>
      <w:r>
        <w:rPr>
          <w:b/>
          <w:color w:val="1B4F72"/>
          <w:sz w:val="26"/>
        </w:rPr>
        <w:t>Tagline</w:t>
      </w:r>
    </w:p>
    <w:p>
      <w:pPr>
        <w:spacing w:after="100"/>
      </w:pPr>
      <w:r>
        <w:t>Official Tagline:</w:t>
      </w:r>
    </w:p>
    <w:p>
      <w:pPr>
        <w:spacing w:after="100"/>
      </w:pPr>
      <w:r>
        <w:t>[YOUR TAGLINE]</w:t>
      </w:r>
    </w:p>
    <w:p>
      <w:pPr>
        <w:spacing w:before="240" w:after="80"/>
      </w:pPr>
      <w:r>
        <w:rPr>
          <w:b/>
          <w:color w:val="1B4F72"/>
          <w:sz w:val="26"/>
        </w:rPr>
        <w:t>2\. Business Descriptions</w:t>
      </w:r>
    </w:p>
    <w:p>
      <w:pPr>
        <w:spacing w:after="100"/>
      </w:pPr>
      <w:r>
        <w:t>Use these word\-for\-word when a description is needed.</w:t>
      </w:r>
    </w:p>
    <w:p>
      <w:pPr>
        <w:spacing w:before="240" w:after="80"/>
      </w:pPr>
      <w:r>
        <w:rPr>
          <w:b/>
          <w:color w:val="1B4F72"/>
          <w:sz w:val="26"/>
        </w:rPr>
        <w:t>One\-Liner \(10\-15 words\)</w:t>
      </w:r>
    </w:p>
    <w:p>
      <w:pPr>
        <w:spacing w:after="100"/>
      </w:pPr>
      <w:r>
        <w:t>[BUSINESS NAME] is a [TYPE OF BUSINESS] that helps [TARGET CUSTOMER] [ACHIEVE OUTCOME].</w:t>
      </w:r>
    </w:p>
    <w:p>
      <w:pPr>
        <w:spacing w:before="240" w:after="80"/>
      </w:pPr>
      <w:r>
        <w:rPr>
          <w:b/>
          <w:color w:val="1B4F72"/>
          <w:sz w:val="26"/>
        </w:rPr>
        <w:t>Elevator Pitch \(30\-50 words\)</w:t>
      </w:r>
    </w:p>
    <w:p>
      <w:pPr>
        <w:spacing w:after="100"/>
      </w:pPr>
      <w:r>
        <w:t>[BUSINESS NAME] provides [PRIMARY SERVICE] to [TARGET CUSTOMER] in [SERVICE AREA]. Unlike [COMPETITORS/ALTERNATIVES], we [KEY DIFFERENTIATOR]. That's why [PROOF POINT—e.g., "over 500 local businesses trust us" or "we've maintained a 5\-star rating for 3 years"].</w:t>
      </w:r>
    </w:p>
    <w:p>
      <w:pPr>
        <w:spacing w:before="240" w:after="80"/>
      </w:pPr>
      <w:r>
        <w:rPr>
          <w:b/>
          <w:color w:val="1B4F72"/>
          <w:sz w:val="26"/>
        </w:rPr>
        <w:t>Full Description \(75\-100 words\)</w:t>
      </w:r>
    </w:p>
    <w:p>
      <w:pPr>
        <w:spacing w:after="100"/>
      </w:pPr>
      <w:r>
        <w:t>Founded in [YEAR], [BUSINESS NAME] is a [TYPE OF BUSINESS] serving [SERVICE AREA]. We specialize in [PRIMARY SERVICE], [SECONDARY SERVICE], and [TERTIARY SERVICE] for [TARGET CUSTOMER TYPE].</w:t>
      </w:r>
    </w:p>
    <w:p>
      <w:pPr>
        <w:spacing w:after="100"/>
      </w:pPr>
      <w:r>
        <w:t>What sets us apart: [DIFFERENTIATOR \#1] and [DIFFERENTIATOR \#2]. Our clients consistently mention our [QUALITY CUSTOMERS PRAISE—e.g., "responsiveness," "attention to detail," "fair pricing"].</w:t>
      </w:r>
    </w:p>
    <w:p>
      <w:pPr>
        <w:spacing w:after="100"/>
      </w:pPr>
      <w:r>
        <w:t>With [PROOF POINT], we've earned the trust of [TARGET CUSTOMER TYPE] throughout [SERVICE AREA]. [CALL TO ACTION—e.g., "Contact us today for a free consultation."]</w:t>
      </w:r>
    </w:p>
    <w:p>
      <w:pPr>
        <w:spacing w:before="240" w:after="80"/>
      </w:pPr>
      <w:r>
        <w:rPr>
          <w:b/>
          <w:color w:val="1B4F72"/>
          <w:sz w:val="26"/>
        </w:rPr>
        <w:t>3\. Official Service List</w:t>
      </w:r>
    </w:p>
    <w:p>
      <w:pPr>
        <w:spacing w:after="100"/>
      </w:pPr>
      <w:r>
        <w:t>Use these exact service names. Do not create variations.</w:t>
      </w:r>
    </w:p>
    <w:p>
      <w:pPr>
        <w:spacing w:after="100"/>
      </w:pPr>
      <w:r>
        <w:t>Service Name</w:t>
      </w:r>
    </w:p>
    <w:p>
      <w:pPr>
        <w:spacing w:after="100"/>
      </w:pPr>
      <w:r>
        <w:t>One\-Sentence Description</w:t>
      </w:r>
    </w:p>
    <w:p>
      <w:pPr>
        <w:spacing w:after="100"/>
      </w:pPr>
      <w:r>
        <w:t>Category</w:t>
      </w:r>
    </w:p>
    <w:p>
      <w:pPr>
        <w:spacing w:after="100"/>
      </w:pPr>
      <w:r>
        <w:t>[SERVICE 1]</w:t>
      </w:r>
    </w:p>
    <w:p>
      <w:pPr>
        <w:spacing w:after="100"/>
      </w:pPr>
      <w:r>
        <w:t>[DESCRIPTION]</w:t>
      </w:r>
    </w:p>
    <w:p>
      <w:pPr>
        <w:spacing w:after="100"/>
      </w:pPr>
      <w:r>
        <w:t>[PRIMARY/SECONDARY]</w:t>
      </w:r>
    </w:p>
    <w:p>
      <w:pPr>
        <w:spacing w:after="100"/>
      </w:pPr>
      <w:r>
        <w:t>[SERVICE 2]</w:t>
      </w:r>
    </w:p>
    <w:p>
      <w:pPr>
        <w:spacing w:after="100"/>
      </w:pPr>
      <w:r>
        <w:t>[DESCRIPTION]</w:t>
      </w:r>
    </w:p>
    <w:p>
      <w:pPr>
        <w:spacing w:after="100"/>
      </w:pPr>
      <w:r>
        <w:t>[PRIMARY/SECONDARY]</w:t>
      </w:r>
    </w:p>
    <w:p>
      <w:pPr>
        <w:spacing w:after="100"/>
      </w:pPr>
      <w:r>
        <w:t>[SERVICE 3]</w:t>
      </w:r>
    </w:p>
    <w:p>
      <w:pPr>
        <w:spacing w:after="100"/>
      </w:pPr>
      <w:r>
        <w:t>[DESCRIPTION]</w:t>
      </w:r>
    </w:p>
    <w:p>
      <w:pPr>
        <w:spacing w:after="100"/>
      </w:pPr>
      <w:r>
        <w:t>[PRIMARY/SECONDARY]</w:t>
      </w:r>
    </w:p>
    <w:p>
      <w:pPr>
        <w:spacing w:after="100"/>
      </w:pPr>
      <w:r>
        <w:t>[SERVICE 4]</w:t>
      </w:r>
    </w:p>
    <w:p>
      <w:pPr>
        <w:spacing w:after="100"/>
      </w:pPr>
      <w:r>
        <w:t>[DESCRIPTION]</w:t>
      </w:r>
    </w:p>
    <w:p>
      <w:pPr>
        <w:spacing w:after="100"/>
      </w:pPr>
      <w:r>
        <w:t>[PRIMARY/SECONDARY]</w:t>
      </w:r>
    </w:p>
    <w:p>
      <w:pPr>
        <w:spacing w:after="100"/>
      </w:pPr>
      <w:r>
        <w:t>[SERVICE 5]</w:t>
      </w:r>
    </w:p>
    <w:p>
      <w:pPr>
        <w:spacing w:after="100"/>
      </w:pPr>
      <w:r>
        <w:t>[DESCRIPTION]</w:t>
      </w:r>
    </w:p>
    <w:p>
      <w:pPr>
        <w:spacing w:after="100"/>
      </w:pPr>
      <w:r>
        <w:t>[PRIMARY/SECONDARY]</w:t>
      </w:r>
    </w:p>
    <w:p>
      <w:pPr>
        <w:spacing w:after="100"/>
      </w:pPr>
      <w:r>
        <w:t>[SERVICE 6]</w:t>
      </w:r>
    </w:p>
    <w:p>
      <w:pPr>
        <w:spacing w:after="100"/>
      </w:pPr>
      <w:r>
        <w:t>[DESCRIPTION]</w:t>
      </w:r>
    </w:p>
    <w:p>
      <w:pPr>
        <w:spacing w:after="100"/>
      </w:pPr>
      <w:r>
        <w:t>[PRIMARY/SECONDARY]</w:t>
      </w:r>
    </w:p>
    <w:p>
      <w:pPr>
        <w:spacing w:after="100"/>
      </w:pPr>
      <w:r>
        <w:t>[SERVICE 7]</w:t>
      </w:r>
    </w:p>
    <w:p>
      <w:pPr>
        <w:spacing w:after="100"/>
      </w:pPr>
      <w:r>
        <w:t>[DESCRIPTION]</w:t>
      </w:r>
    </w:p>
    <w:p>
      <w:pPr>
        <w:spacing w:after="100"/>
      </w:pPr>
      <w:r>
        <w:t>[PRIMARY/SECONDARY]</w:t>
      </w:r>
    </w:p>
    <w:p>
      <w:pPr>
        <w:spacing w:after="100"/>
      </w:pPr>
      <w:r>
        <w:t>[SERVICE 8]</w:t>
      </w:r>
    </w:p>
    <w:p>
      <w:pPr>
        <w:spacing w:after="100"/>
      </w:pPr>
      <w:r>
        <w:t>[DESCRIPTION]</w:t>
      </w:r>
    </w:p>
    <w:p>
      <w:pPr>
        <w:spacing w:after="100"/>
      </w:pPr>
      <w:r>
        <w:t>[PRIMARY/SECONDARY]</w:t>
      </w:r>
    </w:p>
    <w:p>
      <w:pPr>
        <w:spacing w:before="240" w:after="80"/>
      </w:pPr>
      <w:r>
        <w:rPr>
          <w:b/>
          <w:color w:val="1B4F72"/>
          <w:sz w:val="26"/>
        </w:rPr>
        <w:t>4\. Service Area</w:t>
      </w:r>
    </w:p>
    <w:p>
      <w:pPr>
        <w:spacing w:after="100"/>
      </w:pPr>
      <w:r>
        <w:t>Primary Service Area:</w:t>
      </w:r>
    </w:p>
    <w:p>
      <w:pPr>
        <w:spacing w:after="100"/>
      </w:pPr>
      <w:r>
        <w:t>[CITIES/REGIONS]</w:t>
      </w:r>
    </w:p>
    <w:p>
      <w:pPr>
        <w:spacing w:after="100"/>
      </w:pPr>
      <w:r>
        <w:t>Secondary/Extended:</w:t>
      </w:r>
    </w:p>
    <w:p>
      <w:pPr>
        <w:spacing w:after="100"/>
      </w:pPr>
      <w:r>
        <w:t>[IF APPLICABLE]</w:t>
      </w:r>
    </w:p>
    <w:p>
      <w:pPr>
        <w:spacing w:after="100"/>
      </w:pPr>
      <w:r>
        <w:t>Service Radius:</w:t>
      </w:r>
    </w:p>
    <w:p>
      <w:pPr>
        <w:spacing w:after="100"/>
      </w:pPr>
      <w:r>
        <w:t>[X MILES FROM LOCATION]</w:t>
      </w:r>
    </w:p>
    <w:p>
      <w:pPr>
        <w:spacing w:before="240" w:after="80"/>
      </w:pPr>
      <w:r>
        <w:rPr>
          <w:b/>
          <w:color w:val="1B4F72"/>
          <w:sz w:val="26"/>
        </w:rPr>
        <w:t>5\. Key Differentiators</w:t>
      </w:r>
    </w:p>
    <w:p>
      <w:pPr>
        <w:spacing w:after="100"/>
      </w:pPr>
      <w:r>
        <w:t>When asked "Why should I choose you?" — these are the answers.</w:t>
      </w:r>
    </w:p>
    <w:p>
      <w:pPr>
        <w:spacing w:after="100"/>
      </w:pPr>
      <w:r>
        <w:t>\#</w:t>
      </w:r>
    </w:p>
    <w:p>
      <w:pPr>
        <w:spacing w:after="100"/>
      </w:pPr>
      <w:r>
        <w:t>Differentiator</w:t>
      </w:r>
    </w:p>
    <w:p>
      <w:pPr>
        <w:spacing w:after="100"/>
      </w:pPr>
      <w:r>
        <w:t>What It Means to the Customer</w:t>
      </w:r>
    </w:p>
    <w:p>
      <w:pPr>
        <w:spacing w:after="100"/>
      </w:pPr>
      <w:r>
        <w:t>Proof/Evidence</w:t>
      </w:r>
    </w:p>
    <w:p>
      <w:pPr>
        <w:spacing w:after="100"/>
      </w:pPr>
      <w:r>
        <w:t>1</w:t>
      </w:r>
    </w:p>
    <w:p>
      <w:pPr>
        <w:spacing w:after="100"/>
      </w:pPr>
      <w:r>
        <w:t>[DIFFERENTIATOR]</w:t>
      </w:r>
    </w:p>
    <w:p>
      <w:pPr>
        <w:spacing w:after="100"/>
      </w:pPr>
      <w:r>
        <w:t>[CUSTOMER BENEFIT]</w:t>
      </w:r>
    </w:p>
    <w:p>
      <w:pPr>
        <w:spacing w:after="100"/>
      </w:pPr>
      <w:r>
        <w:t>[PROOF]</w:t>
      </w:r>
    </w:p>
    <w:p>
      <w:pPr>
        <w:spacing w:after="100"/>
      </w:pPr>
      <w:r>
        <w:t>2</w:t>
      </w:r>
    </w:p>
    <w:p>
      <w:pPr>
        <w:spacing w:after="100"/>
      </w:pPr>
      <w:r>
        <w:t>[DIFFERENTIATOR]</w:t>
      </w:r>
    </w:p>
    <w:p>
      <w:pPr>
        <w:spacing w:after="100"/>
      </w:pPr>
      <w:r>
        <w:t>[CUSTOMER BENEFIT]</w:t>
      </w:r>
    </w:p>
    <w:p>
      <w:pPr>
        <w:spacing w:after="100"/>
      </w:pPr>
      <w:r>
        <w:t>[PROOF]</w:t>
      </w:r>
    </w:p>
    <w:p>
      <w:pPr>
        <w:spacing w:after="100"/>
      </w:pPr>
      <w:r>
        <w:t>3</w:t>
      </w:r>
    </w:p>
    <w:p>
      <w:pPr>
        <w:spacing w:after="100"/>
      </w:pPr>
      <w:r>
        <w:t>[DIFFERENTIATOR]</w:t>
      </w:r>
    </w:p>
    <w:p>
      <w:pPr>
        <w:spacing w:after="100"/>
      </w:pPr>
      <w:r>
        <w:t>[CUSTOMER BENEFIT]</w:t>
      </w:r>
    </w:p>
    <w:p>
      <w:pPr>
        <w:spacing w:after="100"/>
      </w:pPr>
      <w:r>
        <w:t>[PROOF]</w:t>
      </w:r>
    </w:p>
    <w:p>
      <w:pPr>
        <w:spacing w:after="100"/>
      </w:pPr>
      <w:r>
        <w:t>4</w:t>
      </w:r>
    </w:p>
    <w:p>
      <w:pPr>
        <w:spacing w:after="100"/>
      </w:pPr>
      <w:r>
        <w:t>[DIFFERENTIATOR]</w:t>
      </w:r>
    </w:p>
    <w:p>
      <w:pPr>
        <w:spacing w:after="100"/>
      </w:pPr>
      <w:r>
        <w:t>[CUSTOMER BENEFIT]</w:t>
      </w:r>
    </w:p>
    <w:p>
      <w:pPr>
        <w:spacing w:after="100"/>
      </w:pPr>
      <w:r>
        <w:t>[PROOF]</w:t>
      </w:r>
    </w:p>
    <w:p>
      <w:pPr>
        <w:spacing w:after="100"/>
      </w:pPr>
      <w:r>
        <w:t>5</w:t>
      </w:r>
    </w:p>
    <w:p>
      <w:pPr>
        <w:spacing w:after="100"/>
      </w:pPr>
      <w:r>
        <w:t>[DIFFERENTIATOR]</w:t>
      </w:r>
    </w:p>
    <w:p>
      <w:pPr>
        <w:spacing w:after="100"/>
      </w:pPr>
      <w:r>
        <w:t>[CUSTOMER BENEFIT]</w:t>
      </w:r>
    </w:p>
    <w:p>
      <w:pPr>
        <w:spacing w:after="100"/>
      </w:pPr>
      <w:r>
        <w:t>[PROOF]</w:t>
      </w:r>
    </w:p>
    <w:p>
      <w:pPr>
        <w:spacing w:before="240" w:after="80"/>
      </w:pPr>
      <w:r>
        <w:rPr>
          <w:b/>
          <w:color w:val="1B4F72"/>
          <w:sz w:val="26"/>
        </w:rPr>
        <w:t>6\. Approved Social Proof</w:t>
      </w:r>
    </w:p>
    <w:p>
      <w:pPr>
        <w:spacing w:before="240" w:after="80"/>
      </w:pPr>
      <w:r>
        <w:rPr>
          <w:b/>
          <w:color w:val="1B4F72"/>
          <w:sz w:val="26"/>
        </w:rPr>
        <w:t>Key Statistics</w:t>
      </w:r>
    </w:p>
    <w:p>
      <w:pPr>
        <w:spacing w:after="100"/>
      </w:pPr>
      <w:r>
        <w:t>• Years in Business: [NUMBER]</w:t>
      </w:r>
    </w:p>
    <w:p>
      <w:pPr>
        <w:spacing w:after="100"/>
      </w:pPr>
      <w:r>
        <w:t>• Customers Served: [NUMBER]</w:t>
      </w:r>
    </w:p>
    <w:p>
      <w:pPr>
        <w:spacing w:after="100"/>
      </w:pPr>
      <w:r>
        <w:t>• Average Rating: [NUMBER] stars on [PLATFORM]</w:t>
      </w:r>
    </w:p>
    <w:p>
      <w:pPr>
        <w:spacing w:after="100"/>
      </w:pPr>
      <w:r>
        <w:t>• Total Reviews: [NUMBER]</w:t>
      </w:r>
    </w:p>
    <w:p>
      <w:pPr>
        <w:spacing w:after="100"/>
      </w:pPr>
      <w:r>
        <w:t>• Other Key Stat: [DESCRIBE]</w:t>
      </w:r>
    </w:p>
    <w:p>
      <w:pPr>
        <w:spacing w:before="240" w:after="80"/>
      </w:pPr>
      <w:r>
        <w:rPr>
          <w:b/>
          <w:color w:val="1B4F72"/>
          <w:sz w:val="26"/>
        </w:rPr>
        <w:t>Approved Testimonials</w:t>
      </w:r>
    </w:p>
    <w:p>
      <w:pPr>
        <w:spacing w:after="100"/>
      </w:pPr>
      <w:r>
        <w:t>These testimonials are approved for use in marketing materials.</w:t>
      </w:r>
    </w:p>
    <w:p>
      <w:pPr>
        <w:spacing w:after="100"/>
      </w:pPr>
      <w:r>
        <w:t>__Testimonial 1:</w:t>
      </w:r>
    </w:p>
    <w:p>
      <w:pPr>
        <w:spacing w:after="100"/>
      </w:pPr>
      <w:r>
        <w:t>__"[FULL TESTIMONIAL TEXT]"</w:t>
      </w:r>
    </w:p>
    <w:p>
      <w:pPr>
        <w:spacing w:after="100"/>
      </w:pPr>
      <w:r>
        <w:t>— [CUSTOMER NAME], [CONTEXT/CITY]</w:t>
      </w:r>
    </w:p>
    <w:p>
      <w:pPr>
        <w:spacing w:after="100"/>
      </w:pPr>
      <w:r>
        <w:t>__Testimonial 2:</w:t>
      </w:r>
    </w:p>
    <w:p>
      <w:pPr>
        <w:spacing w:after="100"/>
      </w:pPr>
      <w:r>
        <w:t>__"[FULL TESTIMONIAL TEXT]"</w:t>
      </w:r>
    </w:p>
    <w:p>
      <w:pPr>
        <w:spacing w:after="100"/>
      </w:pPr>
      <w:r>
        <w:t>— [CUSTOMER NAME], [CONTEXT/CITY]</w:t>
      </w:r>
    </w:p>
    <w:p>
      <w:pPr>
        <w:spacing w:after="100"/>
      </w:pPr>
      <w:r>
        <w:t>__Testimonial 3:</w:t>
      </w:r>
    </w:p>
    <w:p>
      <w:pPr>
        <w:spacing w:after="100"/>
      </w:pPr>
      <w:r>
        <w:t>__"[FULL TESTIMONIAL TEXT]"</w:t>
      </w:r>
    </w:p>
    <w:p>
      <w:pPr>
        <w:spacing w:after="100"/>
      </w:pPr>
      <w:r>
        <w:t>— [CUSTOMER NAME], [CONTEXT/CITY]</w:t>
      </w:r>
    </w:p>
    <w:p>
      <w:pPr>
        <w:spacing w:before="240" w:after="80"/>
      </w:pPr>
      <w:r>
        <w:rPr>
          <w:b/>
          <w:color w:val="1B4F72"/>
          <w:sz w:val="26"/>
        </w:rPr>
        <w:t>7\. Contact Information</w:t>
      </w:r>
    </w:p>
    <w:p>
      <w:pPr>
        <w:spacing w:after="100"/>
      </w:pPr>
      <w:r>
        <w:t>Official contact info—use exactly as written.</w:t>
      </w:r>
    </w:p>
    <w:p>
      <w:pPr>
        <w:spacing w:after="100"/>
      </w:pPr>
      <w:r>
        <w:t>Phone:</w:t>
      </w:r>
    </w:p>
    <w:p>
      <w:pPr>
        <w:spacing w:after="100"/>
      </w:pPr>
      <w:r>
        <w:t>[PHONE NUMBER]</w:t>
      </w:r>
    </w:p>
    <w:p>
      <w:pPr>
        <w:spacing w:after="100"/>
      </w:pPr>
      <w:r>
        <w:t>Email:</w:t>
      </w:r>
    </w:p>
    <w:p>
      <w:pPr>
        <w:spacing w:after="100"/>
      </w:pPr>
      <w:r>
        <w:t>[EMAIL ADDRESS]</w:t>
      </w:r>
    </w:p>
    <w:p>
      <w:pPr>
        <w:spacing w:after="100"/>
      </w:pPr>
      <w:r>
        <w:t>Physical Address:</w:t>
      </w:r>
    </w:p>
    <w:p>
      <w:pPr>
        <w:spacing w:after="100"/>
      </w:pPr>
      <w:r>
        <w:t>[FULL ADDRESS]</w:t>
      </w:r>
    </w:p>
    <w:p>
      <w:pPr>
        <w:spacing w:after="100"/>
      </w:pPr>
      <w:r>
        <w:t>Website:</w:t>
      </w:r>
    </w:p>
    <w:p>
      <w:pPr>
        <w:spacing w:after="100"/>
      </w:pPr>
      <w:r>
        <w:t>[WEBSITE URL]</w:t>
      </w:r>
    </w:p>
    <w:p>
      <w:pPr>
        <w:spacing w:after="100"/>
      </w:pPr>
      <w:r>
        <w:t>Business Hours:</w:t>
      </w:r>
    </w:p>
    <w:p>
      <w:pPr>
        <w:spacing w:after="100"/>
      </w:pPr>
      <w:r>
        <w:t>[HOURS OF OPERATION]</w:t>
      </w:r>
    </w:p>
    <w:p>
      <w:pPr>
        <w:spacing w:before="240" w:after="80"/>
      </w:pPr>
      <w:r>
        <w:rPr>
          <w:b/>
          <w:color w:val="1B4F72"/>
          <w:sz w:val="26"/>
        </w:rPr>
        <w:t>8\. Words to Use / Words to Avoid</w:t>
      </w:r>
    </w:p>
    <w:p>
      <w:pPr>
        <w:spacing w:after="100"/>
      </w:pPr>
      <w:r>
        <w:t>✓ USE THESE WORDS</w:t>
      </w:r>
    </w:p>
    <w:p>
      <w:pPr>
        <w:spacing w:after="100"/>
      </w:pPr>
      <w:r>
        <w:t>✗ AVOID THESE WORDS</w:t>
      </w:r>
    </w:p>
    <w:p>
      <w:pPr>
        <w:spacing w:after="100"/>
      </w:pPr>
      <w:r>
        <w:t>[PREFERRED TERM 1]</w:t>
      </w:r>
    </w:p>
    <w:p>
      <w:pPr>
        <w:spacing w:after="100"/>
      </w:pPr>
      <w:r>
        <w:t>[PREFERRED TERM 2]</w:t>
      </w:r>
    </w:p>
    <w:p>
      <w:pPr>
        <w:spacing w:after="100"/>
      </w:pPr>
      <w:r>
        <w:t>[PREFERRED TERM 3]</w:t>
      </w:r>
    </w:p>
    <w:p>
      <w:pPr>
        <w:spacing w:after="100"/>
      </w:pPr>
      <w:r>
        <w:t>[PREFERRED TERM 4]</w:t>
      </w:r>
    </w:p>
    <w:p>
      <w:pPr>
        <w:spacing w:after="100"/>
      </w:pPr>
      <w:r>
        <w:t>[PREFERRED TERM 5]</w:t>
      </w:r>
    </w:p>
    <w:p>
      <w:pPr>
        <w:spacing w:after="100"/>
      </w:pPr>
      <w:r>
        <w:t>[TERM TO AVOID 1]</w:t>
      </w:r>
    </w:p>
    <w:p>
      <w:pPr>
        <w:spacing w:after="100"/>
      </w:pPr>
      <w:r>
        <w:t>[TERM TO AVOID 2]</w:t>
      </w:r>
    </w:p>
    <w:p>
      <w:pPr>
        <w:spacing w:after="100"/>
      </w:pPr>
      <w:r>
        <w:t>[TERM TO AVOID 3]</w:t>
      </w:r>
    </w:p>
    <w:p>
      <w:pPr>
        <w:spacing w:after="100"/>
      </w:pPr>
      <w:r>
        <w:t>[TERM TO AVOID 4]</w:t>
      </w:r>
    </w:p>
    <w:p>
      <w:pPr>
        <w:spacing w:after="100"/>
      </w:pPr>
      <w:r>
        <w:t>[TERM TO AVOID 5]</w:t>
      </w:r>
    </w:p>
    <w:p>
      <w:pPr>
        <w:spacing w:before="240" w:after="80"/>
      </w:pPr>
      <w:r>
        <w:rPr>
          <w:b/>
          <w:color w:val="1B4F72"/>
          <w:sz w:val="26"/>
        </w:rPr>
        <w:t>Document Control</w:t>
      </w:r>
    </w:p>
    <w:p>
      <w:pPr>
        <w:spacing w:after="100"/>
      </w:pPr>
      <w:r>
        <w:t>Version: 1.0</w:t>
      </w:r>
    </w:p>
    <w:p>
      <w:pPr>
        <w:spacing w:after="100"/>
      </w:pPr>
      <w:r>
        <w:t>Last Updated: [DATE]</w:t>
      </w:r>
    </w:p>
    <w:p>
      <w:pPr>
        <w:spacing w:after="100"/>
      </w:pPr>
      <w:r>
        <w:t>Updated By: [NAME]</w:t>
      </w:r>
    </w:p>
    <w:p>
      <w:pPr>
        <w:spacing w:after="100"/>
      </w:pPr>
      <w:r>
        <w:t>Next Review Date: [DATE]</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