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CF1_Differentiator_Identification</w:t>
      </w:r>
    </w:p>
    <w:p>
      <w:pPr>
        <w:spacing w:after="200"/>
      </w:pPr>
      <w:r>
        <w:rPr>
          <w:i/>
          <w:color w:val="E83E3E"/>
          <w:sz w:val="22"/>
        </w:rPr>
        <w:t>Differentiator Identification Worksheet</w:t>
      </w:r>
    </w:p>
    <w:p>
      <w:pPr>
        <w:spacing w:after="100"/>
      </w:pPr>
      <w:r>
        <w:t>Confidence Fix: Stop Getting Price-Shopped to Death</w:t>
      </w:r>
    </w:p>
    <w:p>
      <w:pPr>
        <w:spacing w:before="240" w:after="80"/>
      </w:pPr>
      <w:r>
        <w:rPr>
          <w:b/>
          <w:color w:val="1B4F72"/>
          <w:sz w:val="26"/>
        </w:rPr>
        <w:t>Why This Matters</w:t>
      </w:r>
    </w:p>
    <w:p>
      <w:pPr>
        <w:spacing w:after="100"/>
      </w:pPr>
      <w:r>
        <w:t>When a customer is comparing you to competitors, they're looking for a reason to choose. If you can't clearly articulate what makes you different (and better), you become a commodity competing on price. Differentiation is the antidote to price shopping.</w:t>
      </w:r>
    </w:p>
    <w:p>
      <w:pPr>
        <w:spacing w:before="240" w:after="80"/>
      </w:pPr>
      <w:r>
        <w:rPr>
          <w:b/>
          <w:color w:val="1B4F72"/>
          <w:sz w:val="26"/>
        </w:rPr>
        <w:t>The Three Types of Differentiation</w:t>
      </w:r>
    </w:p>
    <w:p>
      <w:pPr>
        <w:spacing w:before="240" w:after="80"/>
      </w:pPr>
      <w:r>
        <w:rPr>
          <w:b/>
          <w:color w:val="1B4F72"/>
          <w:sz w:val="26"/>
        </w:rPr>
        <w:t>1\. What You Do Differently</w:t>
      </w:r>
    </w:p>
    <w:p>
      <w:pPr>
        <w:spacing w:after="100"/>
      </w:pPr>
      <w:r>
        <w:t>How your actual service or product differs from competitors. This is about process, methodology, features, or capabilities.</w:t>
      </w:r>
    </w:p>
    <w:p>
      <w:pPr>
        <w:spacing w:before="240" w:after="80"/>
      </w:pPr>
      <w:r>
        <w:rPr>
          <w:b/>
          <w:color w:val="1B4F72"/>
          <w:sz w:val="26"/>
        </w:rPr>
        <w:t>2\. How You Do It Differently</w:t>
      </w:r>
    </w:p>
    <w:p>
      <w:pPr>
        <w:spacing w:after="100"/>
      </w:pPr>
      <w:r>
        <w:t>Your approach, customer experience, communication style, or delivery method. Same service, different experience.</w:t>
      </w:r>
    </w:p>
    <w:p>
      <w:pPr>
        <w:spacing w:before="240" w:after="80"/>
      </w:pPr>
      <w:r>
        <w:rPr>
          <w:b/>
          <w:color w:val="1B4F72"/>
          <w:sz w:val="26"/>
        </w:rPr>
        <w:t>3\. Who You Are</w:t>
      </w:r>
    </w:p>
    <w:p>
      <w:pPr>
        <w:spacing w:after="100"/>
      </w:pPr>
      <w:r>
        <w:t>Your background, values, story, or specialization. Why YOU are uniquely qualified to serve this customer.</w:t>
      </w:r>
    </w:p>
    <w:p>
      <w:pPr>
        <w:spacing w:before="240" w:after="80"/>
      </w:pPr>
      <w:r>
        <w:rPr>
          <w:b/>
          <w:color w:val="1B4F72"/>
          <w:sz w:val="26"/>
        </w:rPr>
        <w:t>Section 1: Competitor Analysis</w:t>
      </w:r>
    </w:p>
    <w:p>
      <w:pPr>
        <w:spacing w:after="100"/>
      </w:pPr>
      <w:r>
        <w:t>List your top 3 competitors and what they claim to offer. You need to know what you're differentiating FROM.</w:t>
      </w:r>
    </w:p>
    <w:p>
      <w:pPr>
        <w:spacing w:after="100"/>
      </w:pPr>
      <w:r>
        <w:t>Competitor</w:t>
      </w:r>
    </w:p>
    <w:p>
      <w:pPr>
        <w:spacing w:after="100"/>
      </w:pPr>
      <w:r>
        <w:t>Their Main Claim</w:t>
      </w:r>
    </w:p>
    <w:p>
      <w:pPr>
        <w:spacing w:after="100"/>
      </w:pPr>
      <w:r>
        <w:t>Their Weakness</w:t>
      </w:r>
    </w:p>
    <w:p>
      <w:pPr>
        <w:spacing w:after="100"/>
      </w:pPr>
      <w:r>
        <w:t>Price Point</w:t>
      </w:r>
    </w:p>
    <w:p>
      <w:pPr>
        <w:spacing w:after="100"/>
      </w:pPr>
      <w:r>
        <w:t>Reviews</w:t>
      </w:r>
    </w:p>
    <w:p>
      <w:pPr>
        <w:spacing w:after="100"/>
      </w:pPr>
      <w:r>
        <w:t>Competitor 1</w:t>
      </w:r>
    </w:p>
    <w:p>
      <w:pPr>
        <w:spacing w:after="100"/>
      </w:pPr>
      <w:r>
        <w:t>Competitor 2</w:t>
      </w:r>
    </w:p>
    <w:p>
      <w:pPr>
        <w:spacing w:after="100"/>
      </w:pPr>
      <w:r>
        <w:t>Competitor 3</w:t>
      </w:r>
    </w:p>
    <w:p>
      <w:pPr>
        <w:spacing w:before="240" w:after="80"/>
      </w:pPr>
      <w:r>
        <w:rPr>
          <w:b/>
          <w:color w:val="1B4F72"/>
          <w:sz w:val="26"/>
        </w:rPr>
        <w:t>Section 2: What Customers Say</w:t>
      </w:r>
    </w:p>
    <w:p>
      <w:pPr>
        <w:spacing w:after="100"/>
      </w:pPr>
      <w:r>
        <w:t>The best differentiators come from your customers. Answer these questions by reviewing actual customer feedback.</w:t>
      </w:r>
    </w:p>
    <w:p>
      <w:pPr>
        <w:spacing w:before="240" w:after="80"/>
      </w:pPr>
      <w:r>
        <w:rPr>
          <w:b/>
          <w:color w:val="1B4F72"/>
          <w:sz w:val="26"/>
        </w:rPr>
        <w:t>Why did customers choose you over competitors?</w:t>
      </w:r>
    </w:p>
    <w:p>
      <w:pPr>
        <w:spacing w:after="100"/>
      </w:pPr>
      <w:r>
        <w:t>Customer 1 said: [ACTUAL QUOTE OR PARAPHRASE]</w:t>
      </w:r>
    </w:p>
    <w:p>
      <w:pPr>
        <w:spacing w:after="100"/>
      </w:pPr>
      <w:r>
        <w:t>Customer 2 said: [ACTUAL QUOTE OR PARAPHRASE]</w:t>
      </w:r>
    </w:p>
    <w:p>
      <w:pPr>
        <w:spacing w:after="100"/>
      </w:pPr>
      <w:r>
        <w:t>Customer 3 said: [ACTUAL QUOTE OR PARAPHRASE]</w:t>
      </w:r>
    </w:p>
    <w:p>
      <w:pPr>
        <w:spacing w:before="240" w:after="80"/>
      </w:pPr>
      <w:r>
        <w:rPr>
          <w:b/>
          <w:color w:val="1B4F72"/>
          <w:sz w:val="26"/>
        </w:rPr>
        <w:t>What do customers compliment most?</w:t>
      </w:r>
    </w:p>
    <w:p>
      <w:pPr>
        <w:spacing w:after="100"/>
      </w:pPr>
      <w:r>
        <w:t>Theme 1: [E.G., RESPONSIVENESS, QUALITY, COMMUNICATION]</w:t>
      </w:r>
    </w:p>
    <w:p>
      <w:pPr>
        <w:spacing w:after="100"/>
      </w:pPr>
      <w:r>
        <w:t>Theme 2: [E.G., KNOWLEDGE, PROFESSIONALISM, ATTENTION TO DETAIL]</w:t>
      </w:r>
    </w:p>
    <w:p>
      <w:pPr>
        <w:spacing w:after="100"/>
      </w:pPr>
      <w:r>
        <w:t>Theme 3: [E.G., VALUE, RELIABILITY, TRUSTWORTHINESS]</w:t>
      </w:r>
    </w:p>
    <w:p>
      <w:pPr>
        <w:spacing w:before="240" w:after="80"/>
      </w:pPr>
      <w:r>
        <w:rPr>
          <w:b/>
          <w:color w:val="1B4F72"/>
          <w:sz w:val="26"/>
        </w:rPr>
        <w:t>What do customers say they couldn't find elsewhere?</w:t>
      </w:r>
    </w:p>
    <w:p>
      <w:pPr>
        <w:spacing w:after="100"/>
      </w:pPr>
      <w:r>
        <w:t>[THEIR ACTUAL WORDS]</w:t>
      </w:r>
    </w:p>
    <w:p>
      <w:pPr>
        <w:spacing w:before="240" w:after="80"/>
      </w:pPr>
      <w:r>
        <w:rPr>
          <w:b/>
          <w:color w:val="1B4F72"/>
          <w:sz w:val="26"/>
        </w:rPr>
        <w:t>Section 3: Potential Differentiators</w:t>
      </w:r>
    </w:p>
    <w:p>
      <w:pPr>
        <w:spacing w:after="100"/>
      </w:pPr>
      <w:r>
        <w:t>Based on your analysis, brainstorm potential differentiators. List everything, then we'll narrow down.</w:t>
      </w:r>
    </w:p>
    <w:p>
      <w:pPr>
        <w:spacing w:after="100"/>
      </w:pPr>
      <w:r>
        <w:t>\#</w:t>
      </w:r>
    </w:p>
    <w:p>
      <w:pPr>
        <w:spacing w:after="100"/>
      </w:pPr>
      <w:r>
        <w:t>Potential Differentiator</w:t>
      </w:r>
    </w:p>
    <w:p>
      <w:pPr>
        <w:spacing w:after="100"/>
      </w:pPr>
      <w:r>
        <w:t>Type</w:t>
      </w:r>
    </w:p>
    <w:p>
      <w:pPr>
        <w:spacing w:after="100"/>
      </w:pPr>
      <w:r>
        <w:t>Proof You Have</w:t>
      </w:r>
    </w:p>
    <w:p>
      <w:pPr>
        <w:spacing w:after="100"/>
      </w:pPr>
      <w:r>
        <w:t>Unique?</w:t>
      </w:r>
    </w:p>
    <w:p>
      <w:pPr>
        <w:spacing w:after="100"/>
      </w:pPr>
      <w:r>
        <w:t>Cust. Cares?</w:t>
      </w:r>
    </w:p>
    <w:p>
      <w:pPr>
        <w:spacing w:after="100"/>
      </w:pPr>
      <w:r>
        <w:t>1</w:t>
      </w:r>
    </w:p>
    <w:p>
      <w:pPr>
        <w:spacing w:after="100"/>
      </w:pPr>
      <w:r>
        <w:t>Y / N</w:t>
      </w:r>
    </w:p>
    <w:p>
      <w:pPr>
        <w:spacing w:after="100"/>
      </w:pPr>
      <w:r>
        <w:t>Y / N</w:t>
      </w:r>
    </w:p>
    <w:p>
      <w:pPr>
        <w:spacing w:after="100"/>
      </w:pPr>
      <w:r>
        <w:t>2</w:t>
      </w:r>
    </w:p>
    <w:p>
      <w:pPr>
        <w:spacing w:after="100"/>
      </w:pPr>
      <w:r>
        <w:t>Y / N</w:t>
      </w:r>
    </w:p>
    <w:p>
      <w:pPr>
        <w:spacing w:after="100"/>
      </w:pPr>
      <w:r>
        <w:t>Y / N</w:t>
      </w:r>
    </w:p>
    <w:p>
      <w:pPr>
        <w:spacing w:after="100"/>
      </w:pPr>
      <w:r>
        <w:t>3</w:t>
      </w:r>
    </w:p>
    <w:p>
      <w:pPr>
        <w:spacing w:after="100"/>
      </w:pPr>
      <w:r>
        <w:t>Y / N</w:t>
      </w:r>
    </w:p>
    <w:p>
      <w:pPr>
        <w:spacing w:after="100"/>
      </w:pPr>
      <w:r>
        <w:t>Y / N</w:t>
      </w:r>
    </w:p>
    <w:p>
      <w:pPr>
        <w:spacing w:after="100"/>
      </w:pPr>
      <w:r>
        <w:t>4</w:t>
      </w:r>
    </w:p>
    <w:p>
      <w:pPr>
        <w:spacing w:after="100"/>
      </w:pPr>
      <w:r>
        <w:t>Y / N</w:t>
      </w:r>
    </w:p>
    <w:p>
      <w:pPr>
        <w:spacing w:after="100"/>
      </w:pPr>
      <w:r>
        <w:t>Y / N</w:t>
      </w:r>
    </w:p>
    <w:p>
      <w:pPr>
        <w:spacing w:after="100"/>
      </w:pPr>
      <w:r>
        <w:t>5</w:t>
      </w:r>
    </w:p>
    <w:p>
      <w:pPr>
        <w:spacing w:after="100"/>
      </w:pPr>
      <w:r>
        <w:t>Y / N</w:t>
      </w:r>
    </w:p>
    <w:p>
      <w:pPr>
        <w:spacing w:after="100"/>
      </w:pPr>
      <w:r>
        <w:t>Y / N</w:t>
      </w:r>
    </w:p>
    <w:p>
      <w:pPr>
        <w:spacing w:after="100"/>
      </w:pPr>
      <w:r>
        <w:t>6</w:t>
      </w:r>
    </w:p>
    <w:p>
      <w:pPr>
        <w:spacing w:after="100"/>
      </w:pPr>
      <w:r>
        <w:t>Y / N</w:t>
      </w:r>
    </w:p>
    <w:p>
      <w:pPr>
        <w:spacing w:after="100"/>
      </w:pPr>
      <w:r>
        <w:t>Y / N</w:t>
      </w:r>
    </w:p>
    <w:p>
      <w:pPr>
        <w:spacing w:after="100"/>
      </w:pPr>
      <w:r>
        <w:t>7</w:t>
      </w:r>
    </w:p>
    <w:p>
      <w:pPr>
        <w:spacing w:after="100"/>
      </w:pPr>
      <w:r>
        <w:t>Y / N</w:t>
      </w:r>
    </w:p>
    <w:p>
      <w:pPr>
        <w:spacing w:after="100"/>
      </w:pPr>
      <w:r>
        <w:t>Y / N</w:t>
      </w:r>
    </w:p>
    <w:p>
      <w:pPr>
        <w:spacing w:after="100"/>
      </w:pPr>
      <w:r>
        <w:t>8</w:t>
      </w:r>
    </w:p>
    <w:p>
      <w:pPr>
        <w:spacing w:after="100"/>
      </w:pPr>
      <w:r>
        <w:t>Y / N</w:t>
      </w:r>
    </w:p>
    <w:p>
      <w:pPr>
        <w:spacing w:after="100"/>
      </w:pPr>
      <w:r>
        <w:t>Y / N</w:t>
      </w:r>
    </w:p>
    <w:p>
      <w:pPr>
        <w:spacing w:before="240" w:after="80"/>
      </w:pPr>
      <w:r>
        <w:rPr>
          <w:b/>
          <w:color w:val="1B4F72"/>
          <w:sz w:val="26"/>
        </w:rPr>
        <w:t>Type Key</w:t>
      </w:r>
    </w:p>
    <w:p>
      <w:pPr>
        <w:spacing w:after="100"/>
      </w:pPr>
      <w:r>
        <w:t>WHAT = What you do differently</w:t>
      </w:r>
    </w:p>
    <w:p>
      <w:pPr>
        <w:spacing w:after="100"/>
      </w:pPr>
      <w:r>
        <w:t>HOW = How you do it differently</w:t>
      </w:r>
    </w:p>
    <w:p>
      <w:pPr>
        <w:spacing w:after="100"/>
      </w:pPr>
      <w:r>
        <w:t>WHO = Who you are</w:t>
      </w:r>
    </w:p>
    <w:p>
      <w:pPr>
        <w:spacing w:before="240" w:after="80"/>
      </w:pPr>
      <w:r>
        <w:rPr>
          <w:b/>
          <w:color w:val="1B4F72"/>
          <w:sz w:val="26"/>
        </w:rPr>
        <w:t>Section 4: The Differentiator Test</w:t>
      </w:r>
    </w:p>
    <w:p>
      <w:pPr>
        <w:spacing w:after="100"/>
      </w:pPr>
      <w:r>
        <w:t>A strong differentiator must pass all three tests:</w:t>
      </w:r>
    </w:p>
    <w:p>
      <w:pPr>
        <w:spacing w:after="100"/>
      </w:pPr>
      <w:r>
        <w:t>Test 1: Is it TRUE? Can you actually deliver on this claim? Do you have proof?</w:t>
      </w:r>
    </w:p>
    <w:p>
      <w:pPr>
        <w:spacing w:after="100"/>
      </w:pPr>
      <w:r>
        <w:t>Test 2: Is it UNIQUE? Can competitors say the same thing? If yes, it's not a differentiator.</w:t>
      </w:r>
    </w:p>
    <w:p>
      <w:pPr>
        <w:spacing w:after="100"/>
      </w:pPr>
      <w:r>
        <w:t>Test 3: Do customers CARE? Does this matter to your target customer? Will it influence their decision?</w:t>
      </w:r>
    </w:p>
    <w:p>
      <w:pPr>
        <w:spacing w:before="240" w:after="80"/>
      </w:pPr>
      <w:r>
        <w:rPr>
          <w:b/>
          <w:color w:val="1B4F72"/>
          <w:sz w:val="26"/>
        </w:rPr>
        <w:t>Section 5: Your Primary Differentiator</w:t>
      </w:r>
    </w:p>
    <w:p>
      <w:pPr>
        <w:spacing w:after="100"/>
      </w:pPr>
      <w:r>
        <w:t>Based on your analysis, identify ONE primary differentiator to lead with.</w:t>
      </w:r>
    </w:p>
    <w:p>
      <w:pPr>
        <w:spacing w:before="240" w:after="80"/>
      </w:pPr>
      <w:r>
        <w:rPr>
          <w:b/>
          <w:color w:val="1B4F72"/>
          <w:sz w:val="26"/>
        </w:rPr>
        <w:t>Your Primary Differentiator Statement</w:t>
      </w:r>
    </w:p>
    <w:p>
      <w:pPr>
        <w:spacing w:after="100"/>
      </w:pPr>
      <w:r>
        <w:t>Unlike [COMPETITORS/ALTERNATIVES], we [YOUR DIFFERENTIATOR], which means [BENEFIT TO CUSTOMER].</w:t>
      </w:r>
    </w:p>
    <w:p>
      <w:pPr>
        <w:spacing w:before="240" w:after="80"/>
      </w:pPr>
      <w:r>
        <w:rPr>
          <w:b/>
          <w:color w:val="1B4F72"/>
          <w:sz w:val="26"/>
        </w:rPr>
        <w:t>Proof Points</w:t>
      </w:r>
    </w:p>
    <w:p>
      <w:pPr>
        <w:spacing w:after="100"/>
      </w:pPr>
      <w:r>
        <w:t>1. [SPECIFIC EVIDENCE—statistic, story, or example]</w:t>
      </w:r>
    </w:p>
    <w:p>
      <w:pPr>
        <w:spacing w:after="100"/>
      </w:pPr>
      <w:r>
        <w:t>2. [SPECIFIC EVIDENCE]</w:t>
      </w:r>
    </w:p>
    <w:p>
      <w:pPr>
        <w:spacing w:after="100"/>
      </w:pPr>
      <w:r>
        <w:t>3. [SPECIFIC EVIDENCE]</w:t>
      </w:r>
    </w:p>
    <w:p>
      <w:pPr>
        <w:spacing w:before="240" w:after="80"/>
      </w:pPr>
      <w:r>
        <w:rPr>
          <w:b/>
          <w:color w:val="1B4F72"/>
          <w:sz w:val="26"/>
        </w:rPr>
        <w:t>Next Step</w:t>
      </w:r>
    </w:p>
    <w:p>
      <w:pPr>
        <w:spacing w:after="100"/>
      </w:pPr>
      <w:r>
        <w:t>Use this differentiator in your CF2: Value Proposition Builder and CF3: Why Us One\-Pager to create compelling sales materials.</w:t>
      </w: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