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CF2_Value_Proposition_Builder</w:t>
      </w:r>
    </w:p>
    <w:p>
      <w:pPr>
        <w:spacing w:after="200"/>
      </w:pPr>
      <w:r>
        <w:rPr>
          <w:i/>
          <w:color w:val="E83E3E"/>
          <w:sz w:val="22"/>
        </w:rPr>
        <w:t>Value Proposition Builder</w:t>
      </w:r>
    </w:p>
    <w:p>
      <w:pPr>
        <w:spacing w:after="100"/>
      </w:pPr>
      <w:r>
        <w:t>Confidence Fix: Stop Getting Price-Shopped to Death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Your value proposition is the core promise you make to customers. It answers the question: "Why should I choose you?" A weak value proposition forces you to compete on price. A strong one lets you charge what you're worth.</w:t>
      </w:r>
    </w:p>
    <w:p>
      <w:pPr>
        <w:spacing w:before="240" w:after="80"/>
      </w:pPr>
      <w:r>
        <w:rPr>
          <w:b/>
          <w:color w:val="1B4F72"/>
          <w:sz w:val="26"/>
        </w:rPr>
        <w:t>The Value Proposition Formula</w:t>
      </w:r>
    </w:p>
    <w:p>
      <w:pPr>
        <w:spacing w:after="100"/>
      </w:pPr>
      <w:r>
        <w:t>We help [TARGET CUSTOMER] achieve [DESIRED OUTCOME] by [YOUR METHOD/APPROACH] so they can [ULTIMATE BENEFIT].</w:t>
      </w:r>
    </w:p>
    <w:p>
      <w:pPr>
        <w:spacing w:before="240" w:after="80"/>
      </w:pPr>
      <w:r>
        <w:rPr>
          <w:b/>
          <w:color w:val="1B4F72"/>
          <w:sz w:val="26"/>
        </w:rPr>
        <w:t>Section 1: Define Your Target Customer</w:t>
      </w:r>
    </w:p>
    <w:p>
      <w:pPr>
        <w:spacing w:before="240" w:after="80"/>
      </w:pPr>
      <w:r>
        <w:rPr>
          <w:b/>
          <w:color w:val="1B4F72"/>
          <w:sz w:val="26"/>
        </w:rPr>
        <w:t>Demographics</w:t>
      </w:r>
    </w:p>
    <w:p>
      <w:pPr>
        <w:spacing w:after="100"/>
      </w:pPr>
      <w:r>
        <w:t>Type (B2B/B2C): [BUSINESS OR CONSUMER]</w:t>
      </w:r>
    </w:p>
    <w:p>
      <w:pPr>
        <w:spacing w:after="100"/>
      </w:pPr>
      <w:r>
        <w:t>Industry/Sector: [IF B2B]</w:t>
      </w:r>
    </w:p>
    <w:p>
      <w:pPr>
        <w:spacing w:after="100"/>
      </w:pPr>
      <w:r>
        <w:t>Company Size: [IF B2B]</w:t>
      </w:r>
    </w:p>
    <w:p>
      <w:pPr>
        <w:spacing w:after="100"/>
      </w:pPr>
      <w:r>
        <w:t>Location: [GEOGRAPHIC AREA]</w:t>
      </w:r>
    </w:p>
    <w:p>
      <w:pPr>
        <w:spacing w:after="100"/>
      </w:pPr>
      <w:r>
        <w:t>Income/Budget Range: [IF RELEVANT]</w:t>
      </w:r>
    </w:p>
    <w:p>
      <w:pPr>
        <w:spacing w:before="240" w:after="80"/>
      </w:pPr>
      <w:r>
        <w:rPr>
          <w:b/>
          <w:color w:val="1B4F72"/>
          <w:sz w:val="26"/>
        </w:rPr>
        <w:t>Psychographics</w:t>
      </w:r>
    </w:p>
    <w:p>
      <w:pPr>
        <w:spacing w:after="100"/>
      </w:pPr>
      <w:r>
        <w:t>Primary Goal: [WHAT THEY'RE TRYING TO ACHIEVE]</w:t>
      </w:r>
    </w:p>
    <w:p>
      <w:pPr>
        <w:spacing w:after="100"/>
      </w:pPr>
      <w:r>
        <w:t>Biggest Frustration: [WHAT KEEPS THEM UP AT NIGHT]</w:t>
      </w:r>
    </w:p>
    <w:p>
      <w:pPr>
        <w:spacing w:after="100"/>
      </w:pPr>
      <w:r>
        <w:t>Primary Fear: [WHAT THEY'RE AFRAID WILL HAPPEN]</w:t>
      </w:r>
    </w:p>
    <w:p>
      <w:pPr>
        <w:spacing w:after="100"/>
      </w:pPr>
      <w:r>
        <w:t>Decision Criteria: [WHAT MATTERS MOST WHEN CHOOSING]</w:t>
      </w:r>
    </w:p>
    <w:p>
      <w:pPr>
        <w:spacing w:before="240" w:after="80"/>
      </w:pPr>
      <w:r>
        <w:rPr>
          <w:b/>
          <w:color w:val="1B4F72"/>
          <w:sz w:val="26"/>
        </w:rPr>
        <w:t>Customer Statement</w:t>
      </w:r>
    </w:p>
    <w:p>
      <w:pPr>
        <w:spacing w:after="100"/>
      </w:pPr>
      <w:r>
        <w:t>Our ideal customer is a [DESCRIPTION] who is struggling with [PROBLEM] and wants to [GOAL].</w:t>
      </w:r>
    </w:p>
    <w:p>
      <w:pPr>
        <w:spacing w:before="240" w:after="80"/>
      </w:pPr>
      <w:r>
        <w:rPr>
          <w:b/>
          <w:color w:val="1B4F72"/>
          <w:sz w:val="26"/>
        </w:rPr>
        <w:t>Section 2: Define the Desired Outcome</w:t>
      </w:r>
    </w:p>
    <w:p>
      <w:pPr>
        <w:spacing w:before="240" w:after="80"/>
      </w:pPr>
      <w:r>
        <w:rPr>
          <w:b/>
          <w:color w:val="1B4F72"/>
          <w:sz w:val="26"/>
        </w:rPr>
        <w:t>Functional Outcomes</w:t>
      </w:r>
    </w:p>
    <w:p>
      <w:pPr>
        <w:spacing w:after="100"/>
      </w:pPr>
      <w:r>
        <w:t>What practical results do customers get?</w:t>
      </w:r>
    </w:p>
    <w:p>
      <w:pPr>
        <w:spacing w:after="100"/>
      </w:pPr>
      <w:r>
        <w:t>1. [TANGIBLE RESULT \#1]</w:t>
      </w:r>
    </w:p>
    <w:p>
      <w:pPr>
        <w:spacing w:after="100"/>
      </w:pPr>
      <w:r>
        <w:t>2. [TANGIBLE RESULT \#2]</w:t>
      </w:r>
    </w:p>
    <w:p>
      <w:pPr>
        <w:spacing w:after="100"/>
      </w:pPr>
      <w:r>
        <w:t>3. [TANGIBLE RESULT \#3]</w:t>
      </w:r>
    </w:p>
    <w:p>
      <w:pPr>
        <w:spacing w:before="240" w:after="80"/>
      </w:pPr>
      <w:r>
        <w:rPr>
          <w:b/>
          <w:color w:val="1B4F72"/>
          <w:sz w:val="26"/>
        </w:rPr>
        <w:t>Emotional Outcomes</w:t>
      </w:r>
    </w:p>
    <w:p>
      <w:pPr>
        <w:spacing w:after="100"/>
      </w:pPr>
      <w:r>
        <w:t>How do customers FEEL after working with you?</w:t>
      </w:r>
    </w:p>
    <w:p>
      <w:pPr>
        <w:spacing w:after="100"/>
      </w:pPr>
      <w:r>
        <w:t>1. [EMOTIONAL STATE \#1 — e.g., relieved, confident, proud]</w:t>
      </w:r>
    </w:p>
    <w:p>
      <w:pPr>
        <w:spacing w:after="100"/>
      </w:pPr>
      <w:r>
        <w:t>2. [EMOTIONAL STATE \#2]</w:t>
      </w:r>
    </w:p>
    <w:p>
      <w:pPr>
        <w:spacing w:after="100"/>
      </w:pPr>
      <w:r>
        <w:t>3. [EMOTIONAL STATE \#3]</w:t>
      </w:r>
    </w:p>
    <w:p>
      <w:pPr>
        <w:spacing w:before="240" w:after="80"/>
      </w:pPr>
      <w:r>
        <w:rPr>
          <w:b/>
          <w:color w:val="1B4F72"/>
          <w:sz w:val="26"/>
        </w:rPr>
        <w:t>Social Outcomes</w:t>
      </w:r>
    </w:p>
    <w:p>
      <w:pPr>
        <w:spacing w:after="100"/>
      </w:pPr>
      <w:r>
        <w:t>How does working with you affect their status or relationships?</w:t>
      </w:r>
    </w:p>
    <w:p>
      <w:pPr>
        <w:spacing w:after="100"/>
      </w:pPr>
      <w:r>
        <w:t>[E.G., IMPRESSES THEIR BOSS, MAKES THEM LOOK SMART, GAINS RESPECT FROM PEERS]</w:t>
      </w:r>
    </w:p>
    <w:p>
      <w:pPr>
        <w:spacing w:before="240" w:after="80"/>
      </w:pPr>
      <w:r>
        <w:rPr>
          <w:b/>
          <w:color w:val="1B4F72"/>
          <w:sz w:val="26"/>
        </w:rPr>
        <w:t>Section 3: Your Method/Approach</w:t>
      </w:r>
    </w:p>
    <w:p>
      <w:pPr>
        <w:spacing w:before="240" w:after="80"/>
      </w:pPr>
      <w:r>
        <w:rPr>
          <w:b/>
          <w:color w:val="1B4F72"/>
          <w:sz w:val="26"/>
        </w:rPr>
        <w:t>What You Do</w:t>
      </w:r>
    </w:p>
    <w:p>
      <w:pPr>
        <w:spacing w:after="100"/>
      </w:pPr>
      <w:r>
        <w:t>[DESCRIBE YOUR SERVICE/PRODUCT IN ONE SENTENCE]</w:t>
      </w:r>
    </w:p>
    <w:p>
      <w:pPr>
        <w:spacing w:before="240" w:after="80"/>
      </w:pPr>
      <w:r>
        <w:rPr>
          <w:b/>
          <w:color w:val="1B4F72"/>
          <w:sz w:val="26"/>
        </w:rPr>
        <w:t>How You're Different</w:t>
      </w:r>
    </w:p>
    <w:p>
      <w:pPr>
        <w:spacing w:after="100"/>
      </w:pPr>
      <w:r>
        <w:t>[YOUR PRIMARY DIFFERENTIATOR FROM CF1]</w:t>
      </w:r>
    </w:p>
    <w:p>
      <w:pPr>
        <w:spacing w:before="240" w:after="80"/>
      </w:pPr>
      <w:r>
        <w:rPr>
          <w:b/>
          <w:color w:val="1B4F72"/>
          <w:sz w:val="26"/>
        </w:rPr>
        <w:t>Your Process \(if applicable\)</w:t>
      </w:r>
    </w:p>
    <w:p>
      <w:pPr>
        <w:spacing w:after="100"/>
      </w:pPr>
      <w:r>
        <w:t>Step 1: [WHAT HAPPENS FIRST]</w:t>
      </w:r>
    </w:p>
    <w:p>
      <w:pPr>
        <w:spacing w:after="100"/>
      </w:pPr>
      <w:r>
        <w:t>Step 2: [WHAT HAPPENS NEXT]</w:t>
      </w:r>
    </w:p>
    <w:p>
      <w:pPr>
        <w:spacing w:after="100"/>
      </w:pPr>
      <w:r>
        <w:t>Step 3: [WHAT HAPPENS THEN]</w:t>
      </w:r>
    </w:p>
    <w:p>
      <w:pPr>
        <w:spacing w:after="100"/>
      </w:pPr>
      <w:r>
        <w:t>Step 4: [FINAL OUTCOME]</w:t>
      </w:r>
    </w:p>
    <w:p>
      <w:pPr>
        <w:spacing w:before="240" w:after="80"/>
      </w:pPr>
      <w:r>
        <w:rPr>
          <w:b/>
          <w:color w:val="1B4F72"/>
          <w:sz w:val="26"/>
        </w:rPr>
        <w:t>Section 4: Build Your Value Proposition</w:t>
      </w:r>
    </w:p>
    <w:p>
      <w:pPr>
        <w:spacing w:before="240" w:after="80"/>
      </w:pPr>
      <w:r>
        <w:rPr>
          <w:b/>
          <w:color w:val="1B4F72"/>
          <w:sz w:val="26"/>
        </w:rPr>
        <w:t>Version 1: Full Value Proposition</w:t>
      </w:r>
    </w:p>
    <w:p>
      <w:pPr>
        <w:spacing w:after="100"/>
      </w:pPr>
      <w:r>
        <w:t>We help [TARGET CUSTOMER] achieve [DESIRED OUTCOME] by [YOUR METHOD/APPROACH] so they can [ULTIMATE BENEFIT].</w:t>
      </w:r>
    </w:p>
    <w:p>
      <w:pPr>
        <w:spacing w:after="100"/>
      </w:pPr>
      <w:r>
        <w:t>Your version: [WRITE YOUR FULL VALUE PROPOSITION HERE]</w:t>
      </w:r>
    </w:p>
    <w:p>
      <w:pPr>
        <w:spacing w:before="240" w:after="80"/>
      </w:pPr>
      <w:r>
        <w:rPr>
          <w:b/>
          <w:color w:val="1B4F72"/>
          <w:sz w:val="26"/>
        </w:rPr>
        <w:t>Version 2: Headline Value Prop \(10 words or less\)</w:t>
      </w:r>
    </w:p>
    <w:p>
      <w:pPr>
        <w:spacing w:after="100"/>
      </w:pPr>
      <w:r>
        <w:t>[DISTILL IT DOWN TO ONE PUNCHY LINE]</w:t>
      </w:r>
    </w:p>
    <w:p>
      <w:pPr>
        <w:spacing w:before="240" w:after="80"/>
      </w:pPr>
      <w:r>
        <w:rPr>
          <w:b/>
          <w:color w:val="1B4F72"/>
          <w:sz w:val="26"/>
        </w:rPr>
        <w:t>Version 3: Problem\-Solution Format</w:t>
      </w:r>
    </w:p>
    <w:p>
      <w:pPr>
        <w:spacing w:after="100"/>
      </w:pPr>
      <w:r>
        <w:t>Tired of [PROBLEM]? We [SOLUTION] so you can [BENEFIT].</w:t>
      </w:r>
    </w:p>
    <w:p>
      <w:pPr>
        <w:spacing w:after="100"/>
      </w:pPr>
      <w:r>
        <w:t>Your version: [WRITE YOUR PROBLEM\-SOLUTION VERSION HERE]</w:t>
      </w:r>
    </w:p>
    <w:p>
      <w:pPr>
        <w:spacing w:before="240" w:after="80"/>
      </w:pPr>
      <w:r>
        <w:rPr>
          <w:b/>
          <w:color w:val="1B4F72"/>
          <w:sz w:val="26"/>
        </w:rPr>
        <w:t>Value Proposition Checklist</w:t>
      </w:r>
    </w:p>
    <w:p>
      <w:pPr>
        <w:spacing w:after="100"/>
      </w:pPr>
      <w:r>
        <w:t>[ ] It's clear who you serve</w:t>
      </w:r>
    </w:p>
    <w:p>
      <w:pPr>
        <w:spacing w:after="100"/>
      </w:pPr>
      <w:r>
        <w:t>[ ] It states the outcome they'll get</w:t>
      </w:r>
    </w:p>
    <w:p>
      <w:pPr>
        <w:spacing w:after="100"/>
      </w:pPr>
      <w:r>
        <w:t>[ ] It's specific, not generic</w:t>
      </w:r>
    </w:p>
    <w:p>
      <w:pPr>
        <w:spacing w:after="100"/>
      </w:pPr>
      <w:r>
        <w:t>[ ] It differentiates you from competitors</w:t>
      </w:r>
    </w:p>
    <w:p>
      <w:pPr>
        <w:spacing w:after="100"/>
      </w:pPr>
      <w:r>
        <w:t>[ ] A 10\-year\-old could understand it</w:t>
      </w:r>
    </w:p>
    <w:p>
      <w:pPr>
        <w:spacing w:after="100"/>
      </w:pPr>
      <w:r>
        <w:t>[ ] It can be said in under 15 seconds</w:t>
      </w:r>
    </w:p>
    <w:p>
      <w:pPr>
        <w:spacing w:after="100"/>
      </w:pPr>
      <w:r>
        <w:t>[ ] Your team can repeat it consistently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