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CF3_Why_Us_One_Pager</w:t>
      </w:r>
    </w:p>
    <w:p>
      <w:pPr>
        <w:spacing w:after="200"/>
      </w:pPr>
      <w:r>
        <w:rPr>
          <w:i/>
          <w:color w:val="E83E3E"/>
          <w:sz w:val="22"/>
        </w:rPr>
        <w:t>Why Us One\-Pager Template</w:t>
      </w:r>
    </w:p>
    <w:p>
      <w:pPr>
        <w:spacing w:after="100"/>
      </w:pPr>
      <w:r>
        <w:t>Confidence Fix: Stop Getting Price-Shopped to Death</w:t>
      </w:r>
    </w:p>
    <w:p>
      <w:pPr>
        <w:spacing w:before="240" w:after="80"/>
      </w:pPr>
      <w:r>
        <w:rPr>
          <w:b/>
          <w:color w:val="1B4F72"/>
          <w:sz w:val="26"/>
        </w:rPr>
        <w:t>Why This Matters</w:t>
      </w:r>
    </w:p>
    <w:p>
      <w:pPr>
        <w:spacing w:after="100"/>
      </w:pPr>
      <w:r>
        <w:t>The "Why Us" one\-pager is a single\-page document that clearly communicates why a customer should choose you over alternatives. It's your competitive argument on paper—useful for sales conversations, follow\-up emails, and anyone who asks "Why should I choose you?"</w:t>
      </w:r>
    </w:p>
    <w:p>
      <w:pPr>
        <w:spacing w:before="240" w:after="80"/>
      </w:pPr>
      <w:r>
        <w:rPr>
          <w:b/>
          <w:color w:val="1B4F72"/>
          <w:sz w:val="26"/>
        </w:rPr>
        <w:t>How to Use This Document</w:t>
      </w:r>
    </w:p>
    <w:p>
      <w:pPr>
        <w:spacing w:after="100"/>
      </w:pPr>
      <w:r>
        <w:t>• Attach to proposals or quotes</w:t>
      </w:r>
    </w:p>
    <w:p>
      <w:pPr>
        <w:spacing w:after="100"/>
      </w:pPr>
      <w:r>
        <w:t>• Send to prospects comparing options</w:t>
      </w:r>
    </w:p>
    <w:p>
      <w:pPr>
        <w:spacing w:after="100"/>
      </w:pPr>
      <w:r>
        <w:t>• Use as a sales conversation guide</w:t>
      </w:r>
    </w:p>
    <w:p>
      <w:pPr>
        <w:spacing w:after="100"/>
      </w:pPr>
      <w:r>
        <w:t>• Include in new customer packets</w:t>
      </w:r>
    </w:p>
    <w:p>
      <w:pPr>
        <w:spacing w:after="100"/>
      </w:pPr>
      <w:r>
        <w:t>• Post key points on your website</w:t>
      </w:r>
    </w:p>
    <w:p>
      <w:pPr>
        <w:spacing w:after="100"/>
      </w:pPr>
      <w:r>
        <w:t>\-\-\- WHY US ONE\-PAGER TEMPLATE BEGINS BELOW \-\-\-</w:t>
      </w:r>
    </w:p>
    <w:p>
      <w:pPr>
        <w:spacing w:after="100"/>
      </w:pPr>
      <w:r>
        <w:t>[BUSINESS NAME]</w:t>
      </w:r>
    </w:p>
    <w:p>
      <w:pPr>
        <w:spacing w:after="100"/>
      </w:pPr>
      <w:r>
        <w:t>Why Choose Us</w:t>
      </w:r>
    </w:p>
    <w:p>
      <w:pPr>
        <w:spacing w:before="240" w:after="80"/>
      </w:pPr>
      <w:r>
        <w:rPr>
          <w:b/>
          <w:color w:val="1B4F72"/>
          <w:sz w:val="26"/>
        </w:rPr>
        <w:t>The Problem</w:t>
      </w:r>
    </w:p>
    <w:p>
      <w:pPr>
        <w:spacing w:after="100"/>
      </w:pPr>
      <w:r>
        <w:t>If you're like most [TARGET CUSTOMER TYPE], you're frustrated with [COMMON INDUSTRY PROBLEM \#1], [COMMON INDUSTRY PROBLEM \#2], and [COMMON INDUSTRY PROBLEM \#3]. You deserve better.</w:t>
      </w:r>
    </w:p>
    <w:p>
      <w:pPr>
        <w:spacing w:before="240" w:after="80"/>
      </w:pPr>
      <w:r>
        <w:rPr>
          <w:b/>
          <w:color w:val="1B4F72"/>
          <w:sz w:val="26"/>
        </w:rPr>
        <w:t>Our Solution</w:t>
      </w:r>
    </w:p>
    <w:p>
      <w:pPr>
        <w:spacing w:after="100"/>
      </w:pPr>
      <w:r>
        <w:t>[YOUR VALUE PROPOSITION—one sentence describing what you do and the outcome you deliver]</w:t>
      </w:r>
    </w:p>
    <w:p>
      <w:pPr>
        <w:spacing w:before="240" w:after="80"/>
      </w:pPr>
      <w:r>
        <w:rPr>
          <w:b/>
          <w:color w:val="1B4F72"/>
          <w:sz w:val="26"/>
        </w:rPr>
        <w:t>5 Reasons to Choose \[BUSINESS NAME\]</w:t>
      </w:r>
    </w:p>
    <w:p>
      <w:pPr>
        <w:spacing w:before="240" w:after="80"/>
      </w:pPr>
      <w:r>
        <w:rPr>
          <w:b/>
          <w:color w:val="1B4F72"/>
          <w:sz w:val="26"/>
        </w:rPr>
        <w:t>1\. \[REASON \#1 HEADLINE\]</w:t>
      </w:r>
    </w:p>
    <w:p>
      <w:pPr>
        <w:spacing w:after="100"/>
      </w:pPr>
      <w:r>
        <w:t>[ONE SENTENCE explaining the benefit and proof]</w:t>
      </w:r>
    </w:p>
    <w:p>
      <w:pPr>
        <w:spacing w:before="240" w:after="80"/>
      </w:pPr>
      <w:r>
        <w:rPr>
          <w:b/>
          <w:color w:val="1B4F72"/>
          <w:sz w:val="26"/>
        </w:rPr>
        <w:t>2\. \[REASON \#2 HEADLINE\]</w:t>
      </w:r>
    </w:p>
    <w:p>
      <w:pPr>
        <w:spacing w:after="100"/>
      </w:pPr>
      <w:r>
        <w:t>[ONE SENTENCE explaining the benefit and proof]</w:t>
      </w:r>
    </w:p>
    <w:p>
      <w:pPr>
        <w:spacing w:before="240" w:after="80"/>
      </w:pPr>
      <w:r>
        <w:rPr>
          <w:b/>
          <w:color w:val="1B4F72"/>
          <w:sz w:val="26"/>
        </w:rPr>
        <w:t>3\. \[REASON \#3 HEADLINE\]</w:t>
      </w:r>
    </w:p>
    <w:p>
      <w:pPr>
        <w:spacing w:after="100"/>
      </w:pPr>
      <w:r>
        <w:t>[ONE SENTENCE explaining the benefit and proof]</w:t>
      </w:r>
    </w:p>
    <w:p>
      <w:pPr>
        <w:spacing w:before="240" w:after="80"/>
      </w:pPr>
      <w:r>
        <w:rPr>
          <w:b/>
          <w:color w:val="1B4F72"/>
          <w:sz w:val="26"/>
        </w:rPr>
        <w:t>4\. \[REASON \#4 HEADLINE\]</w:t>
      </w:r>
    </w:p>
    <w:p>
      <w:pPr>
        <w:spacing w:after="100"/>
      </w:pPr>
      <w:r>
        <w:t>[ONE SENTENCE explaining the benefit and proof]</w:t>
      </w:r>
    </w:p>
    <w:p>
      <w:pPr>
        <w:spacing w:before="240" w:after="80"/>
      </w:pPr>
      <w:r>
        <w:rPr>
          <w:b/>
          <w:color w:val="1B4F72"/>
          <w:sz w:val="26"/>
        </w:rPr>
        <w:t>5\. \[REASON \#5 HEADLINE\]</w:t>
      </w:r>
    </w:p>
    <w:p>
      <w:pPr>
        <w:spacing w:after="100"/>
      </w:pPr>
      <w:r>
        <w:t>[ONE SENTENCE explaining the benefit and proof]</w:t>
      </w:r>
    </w:p>
    <w:p>
      <w:pPr>
        <w:spacing w:before="240" w:after="80"/>
      </w:pPr>
      <w:r>
        <w:rPr>
          <w:b/>
          <w:color w:val="1B4F72"/>
          <w:sz w:val="26"/>
        </w:rPr>
        <w:t>What Our Customers Say</w:t>
      </w:r>
    </w:p>
    <w:p>
      <w:pPr>
        <w:spacing w:after="100"/>
      </w:pPr>
      <w:r>
        <w:t>"[POWERFUL CUSTOMER TESTIMONIAL that reinforces your main differentiator]"</w:t>
      </w:r>
    </w:p>
    <w:p>
      <w:pPr>
        <w:spacing w:after="100"/>
      </w:pPr>
      <w:r>
        <w:t>— [CUSTOMER NAME], [CITY/CONTEXT]</w:t>
      </w:r>
    </w:p>
    <w:p>
      <w:pPr>
        <w:spacing w:before="240" w:after="80"/>
      </w:pPr>
      <w:r>
        <w:rPr>
          <w:b/>
          <w:color w:val="1B4F72"/>
          <w:sz w:val="26"/>
        </w:rPr>
        <w:t>Our Promise</w:t>
      </w:r>
    </w:p>
    <w:p>
      <w:pPr>
        <w:spacing w:after="100"/>
      </w:pPr>
      <w:r>
        <w:t>[YOUR GUARANTEE OR COMMITMENT—e.g., "If you're not satisfied, we'll make it right."]</w:t>
      </w:r>
    </w:p>
    <w:p>
      <w:pPr>
        <w:spacing w:before="240" w:after="80"/>
      </w:pPr>
      <w:r>
        <w:rPr>
          <w:b/>
          <w:color w:val="1B4F72"/>
          <w:sz w:val="26"/>
        </w:rPr>
        <w:t>Ready to Get Started?</w:t>
      </w:r>
    </w:p>
    <w:p>
      <w:pPr>
        <w:spacing w:after="100"/>
      </w:pPr>
      <w:r>
        <w:t>Call: [PHONE] • Email: [EMAIL] • Visit: [WEBSITE]</w:t>
      </w:r>
    </w:p>
    <w:p>
      <w:pPr>
        <w:spacing w:after="100"/>
      </w:pPr>
      <w:r>
        <w:t>\-\-\- WHY US ONE\-PAGER TEMPLATE ENDS \-\-\-</w:t>
      </w:r>
    </w:p>
    <w:p>
      <w:pPr>
        <w:spacing w:before="240" w:after="80"/>
      </w:pPr>
      <w:r>
        <w:rPr>
          <w:b/>
          <w:color w:val="1B4F72"/>
          <w:sz w:val="26"/>
        </w:rPr>
        <w:t>"5 Reasons" Idea Bank</w:t>
      </w:r>
    </w:p>
    <w:p>
      <w:pPr>
        <w:spacing w:after="100"/>
      </w:pPr>
      <w:r>
        <w:t>Use these categories to brainstorm your 5 reasons:</w:t>
      </w:r>
    </w:p>
    <w:p>
      <w:pPr>
        <w:spacing w:after="100"/>
      </w:pPr>
      <w:r>
        <w:t>• Experience/Track Record (years, customers served, projects completed)</w:t>
      </w:r>
    </w:p>
    <w:p>
      <w:pPr>
        <w:spacing w:after="100"/>
      </w:pPr>
      <w:r>
        <w:t>• Quality (certifications, awards, quality guarantees)</w:t>
      </w:r>
    </w:p>
    <w:p>
      <w:pPr>
        <w:spacing w:after="100"/>
      </w:pPr>
      <w:r>
        <w:t>• Speed/Responsiveness (response times, turnaround)</w:t>
      </w:r>
    </w:p>
    <w:p>
      <w:pPr>
        <w:spacing w:after="100"/>
      </w:pPr>
      <w:r>
        <w:t>• Customer Service (communication, availability, support)</w:t>
      </w:r>
    </w:p>
    <w:p>
      <w:pPr>
        <w:spacing w:after="100"/>
      </w:pPr>
      <w:r>
        <w:t>• Specialization (niche focus, specific expertise)</w:t>
      </w:r>
    </w:p>
    <w:p>
      <w:pPr>
        <w:spacing w:after="100"/>
      </w:pPr>
      <w:r>
        <w:t>• Process (proprietary method, systematic approach)</w:t>
      </w:r>
    </w:p>
    <w:p>
      <w:pPr>
        <w:spacing w:after="100"/>
      </w:pPr>
      <w:r>
        <w:t>• Guarantees (risk reversal, warranties)</w:t>
      </w:r>
    </w:p>
    <w:p>
      <w:pPr>
        <w:spacing w:after="100"/>
      </w:pPr>
      <w:r>
        <w:t>• Local Knowledge (community ties, local expertise)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