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CF4_Testimonial_Request_Template</w:t>
      </w:r>
    </w:p>
    <w:p>
      <w:pPr>
        <w:spacing w:after="200"/>
      </w:pPr>
      <w:r>
        <w:rPr>
          <w:i/>
          <w:color w:val="E83E3E"/>
          <w:sz w:val="22"/>
        </w:rPr>
        <w:t>Testimonial Request Template</w:t>
      </w:r>
    </w:p>
    <w:p>
      <w:pPr>
        <w:spacing w:after="100"/>
      </w:pPr>
      <w:r>
        <w:t>Confidence Fix: Stop Getting Price-Shopped to Death</w:t>
      </w:r>
    </w:p>
    <w:p>
      <w:pPr>
        <w:spacing w:before="240" w:after="80"/>
      </w:pPr>
      <w:r>
        <w:rPr>
          <w:b/>
          <w:color w:val="1B4F72"/>
          <w:sz w:val="26"/>
        </w:rPr>
        <w:t>Why This Matters</w:t>
      </w:r>
    </w:p>
    <w:p>
      <w:pPr>
        <w:spacing w:after="100"/>
      </w:pPr>
      <w:r>
        <w:t>Testimonials are the most powerful form of marketing you have. People trust what other customers say far more than what you say about yourself. But most businesses either don't ask, or ask the wrong way. This template fixes that.</w:t>
      </w:r>
    </w:p>
    <w:p>
      <w:pPr>
        <w:spacing w:before="240" w:after="80"/>
      </w:pPr>
      <w:r>
        <w:rPr>
          <w:b/>
          <w:color w:val="1B4F72"/>
          <w:sz w:val="26"/>
        </w:rPr>
        <w:t>When to Ask</w:t>
      </w:r>
    </w:p>
    <w:p>
      <w:pPr>
        <w:spacing w:after="100"/>
      </w:pPr>
      <w:r>
        <w:t>Best times:</w:t>
      </w:r>
    </w:p>
    <w:p>
      <w:pPr>
        <w:spacing w:after="100"/>
      </w:pPr>
      <w:r>
        <w:t>• Right after project completion (while experience is fresh)</w:t>
      </w:r>
    </w:p>
    <w:p>
      <w:pPr>
        <w:spacing w:after="100"/>
      </w:pPr>
      <w:r>
        <w:t>• After they've given you a verbal compliment</w:t>
      </w:r>
    </w:p>
    <w:p>
      <w:pPr>
        <w:spacing w:after="100"/>
      </w:pPr>
      <w:r>
        <w:t>• When they refer someone to you</w:t>
      </w:r>
    </w:p>
    <w:p>
      <w:pPr>
        <w:spacing w:after="100"/>
      </w:pPr>
      <w:r>
        <w:t>• At natural milestones (6 months, 1 year anniversary)</w:t>
      </w:r>
    </w:p>
    <w:p>
      <w:pPr>
        <w:spacing w:before="240" w:after="80"/>
      </w:pPr>
      <w:r>
        <w:rPr>
          <w:b/>
          <w:color w:val="1B4F72"/>
          <w:sz w:val="26"/>
        </w:rPr>
        <w:t>The Ask \(In Person or Phone\)</w:t>
      </w:r>
    </w:p>
    <w:p>
      <w:pPr>
        <w:spacing w:after="100"/>
      </w:pPr>
      <w:r>
        <w:t>"[NAME], I really appreciate your kind words. Would you be willing to put that in writing? It would mean a lot and really helps other people like yourself feel confident choosing us. I can send you a quick email with some simple questions that make it easy."</w:t>
      </w:r>
    </w:p>
    <w:p>
      <w:pPr>
        <w:spacing w:before="240" w:after="80"/>
      </w:pPr>
      <w:r>
        <w:rPr>
          <w:b/>
          <w:color w:val="1B4F72"/>
          <w:sz w:val="26"/>
        </w:rPr>
        <w:t>Email Template \#1: Simple Request</w:t>
      </w:r>
    </w:p>
    <w:p>
      <w:pPr>
        <w:spacing w:after="100"/>
      </w:pPr>
      <w:r>
        <w:t>Use when: Customer has already expressed satisfaction verbally</w:t>
      </w:r>
    </w:p>
    <w:p>
      <w:pPr>
        <w:spacing w:after="100"/>
      </w:pPr>
      <w:r>
        <w:t>__Subject: Quick favor (takes 2 minutes)</w:t>
      </w:r>
    </w:p>
    <w:p>
      <w:pPr>
        <w:spacing w:after="100"/>
      </w:pPr>
      <w:r>
        <w:t>__Hi [CUSTOMER NAME],</w:t>
      </w:r>
    </w:p>
    <w:p>
      <w:pPr>
        <w:spacing w:after="100"/>
      </w:pPr>
      <w:r>
        <w:t>Thank you again for your kind words about [SPECIFIC THING THEY MENTIONED]. It really made my day.</w:t>
      </w:r>
    </w:p>
    <w:p>
      <w:pPr>
        <w:spacing w:after="100"/>
      </w:pPr>
      <w:r>
        <w:t>Would you mind putting that in writing? A few sentences about your experience would help other [TARGET CUSTOMER TYPE] feel confident choosing us.</w:t>
      </w:r>
    </w:p>
    <w:p>
      <w:pPr>
        <w:spacing w:after="100"/>
      </w:pPr>
      <w:r>
        <w:t>If you're willing, here are a few questions to make it easy:</w:t>
      </w:r>
    </w:p>
    <w:p>
      <w:pPr>
        <w:spacing w:after="100"/>
      </w:pPr>
      <w:r>
        <w:t>1. What problem were you trying to solve when you found us?</w:t>
      </w:r>
    </w:p>
    <w:p>
      <w:pPr>
        <w:spacing w:after="100"/>
      </w:pPr>
      <w:r>
        <w:t>2. What made you choose [BUSINESS NAME]?</w:t>
      </w:r>
    </w:p>
    <w:p>
      <w:pPr>
        <w:spacing w:after="100"/>
      </w:pPr>
      <w:r>
        <w:t>3. What was the result or outcome?</w:t>
      </w:r>
    </w:p>
    <w:p>
      <w:pPr>
        <w:spacing w:after="100"/>
      </w:pPr>
      <w:r>
        <w:t>4. Would you recommend us? Why or why not?</w:t>
      </w:r>
    </w:p>
    <w:p>
      <w:pPr>
        <w:spacing w:after="100"/>
      </w:pPr>
      <w:r>
        <w:t>Just hit reply with your answers—no need to be formal. I really appreciate it\!</w:t>
      </w:r>
    </w:p>
    <w:p>
      <w:pPr>
        <w:spacing w:after="100"/>
      </w:pPr>
      <w:r>
        <w:t>Thanks,</w:t>
      </w:r>
    </w:p>
    <w:p>
      <w:pPr>
        <w:spacing w:after="100"/>
      </w:pPr>
      <w:r>
        <w:t>[YOUR NAME]</w:t>
      </w:r>
    </w:p>
    <w:p>
      <w:pPr>
        <w:spacing w:before="240" w:after="80"/>
      </w:pPr>
      <w:r>
        <w:rPr>
          <w:b/>
          <w:color w:val="1B4F72"/>
          <w:sz w:val="26"/>
        </w:rPr>
        <w:t>Email Template \#2: Guided Request</w:t>
      </w:r>
    </w:p>
    <w:p>
      <w:pPr>
        <w:spacing w:after="100"/>
      </w:pPr>
      <w:r>
        <w:t>Use when: You want more detailed/specific testimonials</w:t>
      </w:r>
    </w:p>
    <w:p>
      <w:pPr>
        <w:spacing w:after="100"/>
      </w:pPr>
      <w:r>
        <w:t>__Subject: Can I feature your story?</w:t>
      </w:r>
    </w:p>
    <w:p>
      <w:pPr>
        <w:spacing w:after="100"/>
      </w:pPr>
      <w:r>
        <w:t>__Hi [CUSTOMER NAME],</w:t>
      </w:r>
    </w:p>
    <w:p>
      <w:pPr>
        <w:spacing w:after="100"/>
      </w:pPr>
      <w:r>
        <w:t>I hope you're doing well\! I wanted to reach out because your experience with [PROJECT/SERVICE] was exactly the kind of success story I love to share.</w:t>
      </w:r>
    </w:p>
    <w:p>
      <w:pPr>
        <w:spacing w:after="100"/>
      </w:pPr>
      <w:r>
        <w:t>Would you be open to being featured as a customer success story? It helps other [TARGET CUSTOMER TYPE] see what's possible.</w:t>
      </w:r>
    </w:p>
    <w:p>
      <w:pPr>
        <w:spacing w:after="100"/>
      </w:pPr>
      <w:r>
        <w:t>__Here's what I'm hoping to capture:</w:t>
      </w:r>
    </w:p>
    <w:p>
      <w:pPr>
        <w:spacing w:after="100"/>
      </w:pPr>
      <w:r>
        <w:t>Before: __What was happening before we started working together? What challenges or frustrations were you facing?</w:t>
      </w:r>
    </w:p>
    <w:p>
      <w:pPr>
        <w:spacing w:after="100"/>
      </w:pPr>
      <w:r>
        <w:t>During: What was it like working with us? Any specific moments that stood out?</w:t>
      </w:r>
    </w:p>
    <w:p>
      <w:pPr>
        <w:spacing w:after="100"/>
      </w:pPr>
      <w:r>
        <w:t>After: What results have you seen? How has things changed?</w:t>
      </w:r>
    </w:p>
    <w:p>
      <w:pPr>
        <w:spacing w:after="100"/>
      </w:pPr>
      <w:r>
        <w:t>Advice: What would you say to someone considering working with us?</w:t>
      </w:r>
    </w:p>
    <w:p>
      <w:pPr>
        <w:spacing w:after="100"/>
      </w:pPr>
      <w:r>
        <w:t>Don't worry about making it perfect—your honest words are exactly what people want to hear.</w:t>
      </w:r>
    </w:p>
    <w:p>
      <w:pPr>
        <w:spacing w:after="100"/>
      </w:pPr>
      <w:r>
        <w:t>Thanks so much for considering this\!</w:t>
      </w:r>
    </w:p>
    <w:p>
      <w:pPr>
        <w:spacing w:after="100"/>
      </w:pPr>
      <w:r>
        <w:t>[YOUR NAME]</w:t>
      </w:r>
    </w:p>
    <w:p>
      <w:pPr>
        <w:spacing w:before="240" w:after="80"/>
      </w:pPr>
      <w:r>
        <w:rPr>
          <w:b/>
          <w:color w:val="1B4F72"/>
          <w:sz w:val="26"/>
        </w:rPr>
        <w:t>Email Template \#3: Review Request</w:t>
      </w:r>
    </w:p>
    <w:p>
      <w:pPr>
        <w:spacing w:after="100"/>
      </w:pPr>
      <w:r>
        <w:t>Use when: You want them to leave a public review on Google, Yelp, etc.</w:t>
      </w:r>
    </w:p>
    <w:p>
      <w:pPr>
        <w:spacing w:after="100"/>
      </w:pPr>
      <w:r>
        <w:t>__Subject: Quick favor?</w:t>
      </w:r>
    </w:p>
    <w:p>
      <w:pPr>
        <w:spacing w:after="100"/>
      </w:pPr>
      <w:r>
        <w:t>__Hi [CUSTOMER NAME],</w:t>
      </w:r>
    </w:p>
    <w:p>
      <w:pPr>
        <w:spacing w:after="100"/>
      </w:pPr>
      <w:r>
        <w:t>Thank you for choosing [BUSINESS NAME] for your [SERVICE]. It was a pleasure working with you\!</w:t>
      </w:r>
    </w:p>
    <w:p>
      <w:pPr>
        <w:spacing w:after="100"/>
      </w:pPr>
      <w:r>
        <w:t>If you have a minute, would you mind leaving us a review on [PLATFORM]? It helps other [TARGET CUSTOMER TYPE] find us and know what to expect.</w:t>
      </w:r>
    </w:p>
    <w:p>
      <w:pPr>
        <w:spacing w:after="100"/>
      </w:pPr>
      <w:r>
        <w:t>__Here's a direct link: [REVIEW LINK]</w:t>
      </w:r>
    </w:p>
    <w:p>
      <w:pPr>
        <w:spacing w:after="100"/>
      </w:pPr>
      <w:r>
        <w:t>__A few sentences about your experience is perfect. No pressure at all, but it would mean a lot to us.</w:t>
      </w:r>
    </w:p>
    <w:p>
      <w:pPr>
        <w:spacing w:after="100"/>
      </w:pPr>
      <w:r>
        <w:t>Thanks again\!</w:t>
      </w:r>
    </w:p>
    <w:p>
      <w:pPr>
        <w:spacing w:after="100"/>
      </w:pPr>
      <w:r>
        <w:t>[YOUR NAME]</w:t>
      </w:r>
    </w:p>
    <w:p>
      <w:pPr>
        <w:spacing w:before="240" w:after="80"/>
      </w:pPr>
      <w:r>
        <w:rPr>
          <w:b/>
          <w:color w:val="1B4F72"/>
          <w:sz w:val="26"/>
        </w:rPr>
        <w:t>Follow\-Up Template</w:t>
      </w:r>
    </w:p>
    <w:p>
      <w:pPr>
        <w:spacing w:after="100"/>
      </w:pPr>
      <w:r>
        <w:t>Use when: No response after 5\-7 days</w:t>
      </w:r>
    </w:p>
    <w:p>
      <w:pPr>
        <w:spacing w:after="100"/>
      </w:pPr>
      <w:r>
        <w:t>__Subject: Re: [ORIGINAL SUBJECT]</w:t>
      </w:r>
    </w:p>
    <w:p>
      <w:pPr>
        <w:spacing w:after="100"/>
      </w:pPr>
      <w:r>
        <w:t>__Hi [CUSTOMER NAME],</w:t>
      </w:r>
    </w:p>
    <w:p>
      <w:pPr>
        <w:spacing w:after="100"/>
      </w:pPr>
      <w:r>
        <w:t>Just bumping this to the top of your inbox in case it got buried. Totally understand if you're too busy—no pressure at all\!</w:t>
      </w:r>
    </w:p>
    <w:p>
      <w:pPr>
        <w:spacing w:after="100"/>
      </w:pPr>
      <w:r>
        <w:t>Thanks,</w:t>
      </w:r>
    </w:p>
    <w:p>
      <w:pPr>
        <w:spacing w:after="100"/>
      </w:pPr>
      <w:r>
        <w:t>[YOUR NAME]</w:t>
      </w:r>
    </w:p>
    <w:p>
      <w:pPr>
        <w:spacing w:before="240" w:after="80"/>
      </w:pPr>
      <w:r>
        <w:rPr>
          <w:b/>
          <w:color w:val="1B4F72"/>
          <w:sz w:val="26"/>
        </w:rPr>
        <w:t>What Makes a Great Testimonial</w:t>
      </w:r>
    </w:p>
    <w:p>
      <w:pPr>
        <w:spacing w:after="100"/>
      </w:pPr>
      <w:r>
        <w:t>✓ Specific (mentions actual results, numbers, or details)</w:t>
      </w:r>
    </w:p>
    <w:p>
      <w:pPr>
        <w:spacing w:after="100"/>
      </w:pPr>
      <w:r>
        <w:t>✓ Addresses a common concern or objection</w:t>
      </w:r>
    </w:p>
    <w:p>
      <w:pPr>
        <w:spacing w:after="100"/>
      </w:pPr>
      <w:r>
        <w:t>✓ Emotional (describes how they felt)</w:t>
      </w:r>
    </w:p>
    <w:p>
      <w:pPr>
        <w:spacing w:after="100"/>
      </w:pPr>
      <w:r>
        <w:t>✓ Includes their name and context (city, industry, etc.)</w:t>
      </w:r>
    </w:p>
    <w:p>
      <w:pPr>
        <w:spacing w:after="100"/>
      </w:pPr>
      <w:r>
        <w:t>✓ Short enough to read quickly (2\-4 sentences ideal)</w:t>
      </w:r>
    </w:p>
    <w:p>
      <w:pPr>
        <w:spacing w:before="240" w:after="80"/>
      </w:pPr>
      <w:r>
        <w:rPr>
          <w:b/>
          <w:color w:val="1B4F72"/>
          <w:sz w:val="26"/>
        </w:rPr>
        <w:t>Testimonial Tracking Log</w:t>
      </w:r>
    </w:p>
    <w:p>
      <w:pPr>
        <w:spacing w:after="100"/>
      </w:pPr>
      <w:r>
        <w:t>Customer Name</w:t>
      </w:r>
    </w:p>
    <w:p>
      <w:pPr>
        <w:spacing w:after="100"/>
      </w:pPr>
      <w:r>
        <w:t>Date Asked</w:t>
      </w:r>
    </w:p>
    <w:p>
      <w:pPr>
        <w:spacing w:after="100"/>
      </w:pPr>
      <w:r>
        <w:t>Status</w:t>
      </w:r>
    </w:p>
    <w:p>
      <w:pPr>
        <w:spacing w:after="100"/>
      </w:pPr>
      <w:r>
        <w:t>Received?</w:t>
      </w:r>
    </w:p>
    <w:p>
      <w:pPr>
        <w:spacing w:after="100"/>
      </w:pPr>
      <w:r>
        <w:t>Notes</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