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CF5_Guarantee_Builder</w:t>
      </w:r>
    </w:p>
    <w:p>
      <w:pPr>
        <w:spacing w:after="200"/>
      </w:pPr>
      <w:r>
        <w:rPr>
          <w:i/>
          <w:color w:val="E83E3E"/>
          <w:sz w:val="22"/>
        </w:rPr>
        <w:t>Guarantee Builder Worksheet</w:t>
      </w:r>
    </w:p>
    <w:p>
      <w:pPr>
        <w:spacing w:after="100"/>
      </w:pPr>
      <w:r>
        <w:t>Confidence Fix: Stop Getting Price-Shopped to Death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A guarantee removes risk from the customer's decision. When people are stuck comparing options, a strong guarantee can be the tipping point. It says: "We're so confident in what we do that we'll put our money where our mouth is."</w:t>
      </w:r>
    </w:p>
    <w:p>
      <w:pPr>
        <w:spacing w:before="240" w:after="80"/>
      </w:pPr>
      <w:r>
        <w:rPr>
          <w:b/>
          <w:color w:val="1B4F72"/>
          <w:sz w:val="26"/>
        </w:rPr>
        <w:t>The Psychology of Guarantees</w:t>
      </w:r>
    </w:p>
    <w:p>
      <w:pPr>
        <w:spacing w:after="100"/>
      </w:pPr>
      <w:r>
        <w:t>Customers fear three things:</w:t>
      </w:r>
    </w:p>
    <w:p>
      <w:pPr>
        <w:spacing w:after="100"/>
      </w:pPr>
      <w:r>
        <w:t>1. Losing money — What if it doesn't work?</w:t>
      </w:r>
    </w:p>
    <w:p>
      <w:pPr>
        <w:spacing w:after="100"/>
      </w:pPr>
      <w:r>
        <w:t>2. Wasting time — What if it takes forever?</w:t>
      </w:r>
    </w:p>
    <w:p>
      <w:pPr>
        <w:spacing w:after="100"/>
      </w:pPr>
      <w:r>
        <w:t>3. Looking bad — What if I made a bad choice?</w:t>
      </w:r>
    </w:p>
    <w:p>
      <w:pPr>
        <w:spacing w:after="100"/>
      </w:pPr>
      <w:r>
        <w:t>Your guarantee should address at least one of these fears directly.</w:t>
      </w:r>
    </w:p>
    <w:p>
      <w:pPr>
        <w:spacing w:before="240" w:after="80"/>
      </w:pPr>
      <w:r>
        <w:rPr>
          <w:b/>
          <w:color w:val="1B4F72"/>
          <w:sz w:val="26"/>
        </w:rPr>
        <w:t>Types of Guarantees</w:t>
      </w:r>
    </w:p>
    <w:p>
      <w:pPr>
        <w:spacing w:after="100"/>
      </w:pPr>
      <w:r>
        <w:t>Guarantee Type</w:t>
      </w:r>
    </w:p>
    <w:p>
      <w:pPr>
        <w:spacing w:after="100"/>
      </w:pPr>
      <w:r>
        <w:t>What It Means</w:t>
      </w:r>
    </w:p>
    <w:p>
      <w:pPr>
        <w:spacing w:after="100"/>
      </w:pPr>
      <w:r>
        <w:t>Example</w:t>
      </w:r>
    </w:p>
    <w:p>
      <w:pPr>
        <w:spacing w:after="100"/>
      </w:pPr>
      <w:r>
        <w:t>Money\-Back</w:t>
      </w:r>
    </w:p>
    <w:p>
      <w:pPr>
        <w:spacing w:after="100"/>
      </w:pPr>
      <w:r>
        <w:t>Full or partial refund if not satisfied</w:t>
      </w:r>
    </w:p>
    <w:p>
      <w:pPr>
        <w:spacing w:after="100"/>
      </w:pPr>
      <w:r>
        <w:t>30\-day money\-back guarantee</w:t>
      </w:r>
    </w:p>
    <w:p>
      <w:pPr>
        <w:spacing w:after="100"/>
      </w:pPr>
      <w:r>
        <w:t>Performance</w:t>
      </w:r>
    </w:p>
    <w:p>
      <w:pPr>
        <w:spacing w:after="100"/>
      </w:pPr>
      <w:r>
        <w:t>Promises a specific measurable outcome</w:t>
      </w:r>
    </w:p>
    <w:p>
      <w:pPr>
        <w:spacing w:after="100"/>
      </w:pPr>
      <w:r>
        <w:t>We'll increase leads by 25% or work free</w:t>
      </w:r>
    </w:p>
    <w:p>
      <w:pPr>
        <w:spacing w:after="100"/>
      </w:pPr>
      <w:r>
        <w:t>Timeline</w:t>
      </w:r>
    </w:p>
    <w:p>
      <w:pPr>
        <w:spacing w:after="100"/>
      </w:pPr>
      <w:r>
        <w:t>Promises completion by a specific date</w:t>
      </w:r>
    </w:p>
    <w:p>
      <w:pPr>
        <w:spacing w:after="100"/>
      </w:pPr>
      <w:r>
        <w:t>On\-time or 10% off</w:t>
      </w:r>
    </w:p>
    <w:p>
      <w:pPr>
        <w:spacing w:after="100"/>
      </w:pPr>
      <w:r>
        <w:t>Service</w:t>
      </w:r>
    </w:p>
    <w:p>
      <w:pPr>
        <w:spacing w:after="100"/>
      </w:pPr>
      <w:r>
        <w:t>Promises a level of service quality</w:t>
      </w:r>
    </w:p>
    <w:p>
      <w:pPr>
        <w:spacing w:after="100"/>
      </w:pPr>
      <w:r>
        <w:t>Response within 2 hours or free consultation</w:t>
      </w:r>
    </w:p>
    <w:p>
      <w:pPr>
        <w:spacing w:after="100"/>
      </w:pPr>
      <w:r>
        <w:t>Quality</w:t>
      </w:r>
    </w:p>
    <w:p>
      <w:pPr>
        <w:spacing w:after="100"/>
      </w:pPr>
      <w:r>
        <w:t>Promises workmanship/quality standards</w:t>
      </w:r>
    </w:p>
    <w:p>
      <w:pPr>
        <w:spacing w:after="100"/>
      </w:pPr>
      <w:r>
        <w:t>Lifetime warranty on all work</w:t>
      </w:r>
    </w:p>
    <w:p>
      <w:pPr>
        <w:spacing w:after="100"/>
      </w:pPr>
      <w:r>
        <w:t>Price</w:t>
      </w:r>
    </w:p>
    <w:p>
      <w:pPr>
        <w:spacing w:after="100"/>
      </w:pPr>
      <w:r>
        <w:t>Promises best available price</w:t>
      </w:r>
    </w:p>
    <w:p>
      <w:pPr>
        <w:spacing w:after="100"/>
      </w:pPr>
      <w:r>
        <w:t>Price match \+ 10%</w:t>
      </w:r>
    </w:p>
    <w:p>
      <w:pPr>
        <w:spacing w:before="240" w:after="80"/>
      </w:pPr>
      <w:r>
        <w:rPr>
          <w:b/>
          <w:color w:val="1B4F72"/>
          <w:sz w:val="26"/>
        </w:rPr>
        <w:t>Section 1: What Can You Guarantee?</w:t>
      </w:r>
    </w:p>
    <w:p>
      <w:pPr>
        <w:spacing w:after="100"/>
      </w:pPr>
      <w:r>
        <w:t>Think about what you're confident enough to promise.</w:t>
      </w:r>
    </w:p>
    <w:p>
      <w:pPr>
        <w:spacing w:before="240" w:after="80"/>
      </w:pPr>
      <w:r>
        <w:rPr>
          <w:b/>
          <w:color w:val="1B4F72"/>
          <w:sz w:val="26"/>
        </w:rPr>
        <w:t>What do you ALWAYS deliver?</w:t>
      </w:r>
    </w:p>
    <w:p>
      <w:pPr>
        <w:spacing w:after="100"/>
      </w:pPr>
      <w:r>
        <w:t>1. [SOMETHING YOU CONSISTENTLY DO WELL]</w:t>
      </w:r>
    </w:p>
    <w:p>
      <w:pPr>
        <w:spacing w:after="100"/>
      </w:pPr>
      <w:r>
        <w:t>2. [SOMETHING ELSE]</w:t>
      </w:r>
    </w:p>
    <w:p>
      <w:pPr>
        <w:spacing w:after="100"/>
      </w:pPr>
      <w:r>
        <w:t>3. [ANOTHER THING]</w:t>
      </w:r>
    </w:p>
    <w:p>
      <w:pPr>
        <w:spacing w:before="240" w:after="80"/>
      </w:pPr>
      <w:r>
        <w:rPr>
          <w:b/>
          <w:color w:val="1B4F72"/>
          <w:sz w:val="26"/>
        </w:rPr>
        <w:t>What do competitors fail to deliver?</w:t>
      </w:r>
    </w:p>
    <w:p>
      <w:pPr>
        <w:spacing w:after="100"/>
      </w:pPr>
      <w:r>
        <w:t>1. [COMMON COMPLAINT ABOUT COMPETITORS]</w:t>
      </w:r>
    </w:p>
    <w:p>
      <w:pPr>
        <w:spacing w:after="100"/>
      </w:pPr>
      <w:r>
        <w:t>2. [ANOTHER]</w:t>
      </w:r>
    </w:p>
    <w:p>
      <w:pPr>
        <w:spacing w:after="100"/>
      </w:pPr>
      <w:r>
        <w:t>3. [ANOTHER]</w:t>
      </w:r>
    </w:p>
    <w:p>
      <w:pPr>
        <w:spacing w:before="240" w:after="80"/>
      </w:pPr>
      <w:r>
        <w:rPr>
          <w:b/>
          <w:color w:val="1B4F72"/>
          <w:sz w:val="26"/>
        </w:rPr>
        <w:t>What's the biggest risk customers worry about?</w:t>
      </w:r>
    </w:p>
    <w:p>
      <w:pPr>
        <w:spacing w:after="100"/>
      </w:pPr>
      <w:r>
        <w:t>[DESCRIBE THE FEAR]</w:t>
      </w:r>
    </w:p>
    <w:p>
      <w:pPr>
        <w:spacing w:before="240" w:after="80"/>
      </w:pPr>
      <w:r>
        <w:rPr>
          <w:b/>
          <w:color w:val="1B4F72"/>
          <w:sz w:val="26"/>
        </w:rPr>
        <w:t>Section 2: Build Your Guarantee</w:t>
      </w:r>
    </w:p>
    <w:p>
      <w:pPr>
        <w:spacing w:before="240" w:after="80"/>
      </w:pPr>
      <w:r>
        <w:rPr>
          <w:b/>
          <w:color w:val="1B4F72"/>
          <w:sz w:val="26"/>
        </w:rPr>
        <w:t>The Promise</w:t>
      </w:r>
    </w:p>
    <w:p>
      <w:pPr>
        <w:spacing w:after="100"/>
      </w:pPr>
      <w:r>
        <w:t>What specifically are you guaranteeing?</w:t>
      </w:r>
    </w:p>
    <w:p>
      <w:pPr>
        <w:spacing w:after="100"/>
      </w:pPr>
      <w:r>
        <w:t>[YOUR SPECIFIC PROMISE]</w:t>
      </w:r>
    </w:p>
    <w:p>
      <w:pPr>
        <w:spacing w:before="240" w:after="80"/>
      </w:pPr>
      <w:r>
        <w:rPr>
          <w:b/>
          <w:color w:val="1B4F72"/>
          <w:sz w:val="26"/>
        </w:rPr>
        <w:t>The Conditions</w:t>
      </w:r>
    </w:p>
    <w:p>
      <w:pPr>
        <w:spacing w:after="100"/>
      </w:pPr>
      <w:r>
        <w:t>What does the customer need to do for this to apply?</w:t>
      </w:r>
    </w:p>
    <w:p>
      <w:pPr>
        <w:spacing w:after="100"/>
      </w:pPr>
      <w:r>
        <w:t>[ANY CONDITIONS OR REQUIREMENTS]</w:t>
      </w:r>
    </w:p>
    <w:p>
      <w:pPr>
        <w:spacing w:before="240" w:after="80"/>
      </w:pPr>
      <w:r>
        <w:rPr>
          <w:b/>
          <w:color w:val="1B4F72"/>
          <w:sz w:val="26"/>
        </w:rPr>
        <w:t>The Remedy</w:t>
      </w:r>
    </w:p>
    <w:p>
      <w:pPr>
        <w:spacing w:after="100"/>
      </w:pPr>
      <w:r>
        <w:t>What happens if you don't deliver?</w:t>
      </w:r>
    </w:p>
    <w:p>
      <w:pPr>
        <w:spacing w:after="100"/>
      </w:pPr>
      <w:r>
        <w:t>[WHAT THE CUSTOMER GETS—refund, redo, discount, etc.]</w:t>
      </w:r>
    </w:p>
    <w:p>
      <w:pPr>
        <w:spacing w:before="240" w:after="80"/>
      </w:pPr>
      <w:r>
        <w:rPr>
          <w:b/>
          <w:color w:val="1B4F72"/>
          <w:sz w:val="26"/>
        </w:rPr>
        <w:t>The Timeframe</w:t>
      </w:r>
    </w:p>
    <w:p>
      <w:pPr>
        <w:spacing w:after="100"/>
      </w:pPr>
      <w:r>
        <w:t>How long does this guarantee apply?</w:t>
      </w:r>
    </w:p>
    <w:p>
      <w:pPr>
        <w:spacing w:after="100"/>
      </w:pPr>
      <w:r>
        <w:t>[30 DAYS, 90 DAYS, LIFETIME, etc.]</w:t>
      </w:r>
    </w:p>
    <w:p>
      <w:pPr>
        <w:spacing w:before="240" w:after="80"/>
      </w:pPr>
      <w:r>
        <w:rPr>
          <w:b/>
          <w:color w:val="1B4F72"/>
          <w:sz w:val="26"/>
        </w:rPr>
        <w:t>Section 3: Write Your Guarantee Statement</w:t>
      </w:r>
    </w:p>
    <w:p>
      <w:pPr>
        <w:spacing w:before="240" w:after="80"/>
      </w:pPr>
      <w:r>
        <w:rPr>
          <w:b/>
          <w:color w:val="1B4F72"/>
          <w:sz w:val="26"/>
        </w:rPr>
        <w:t>Formula</w:t>
      </w:r>
    </w:p>
    <w:p>
      <w:pPr>
        <w:spacing w:after="100"/>
      </w:pPr>
      <w:r>
        <w:t>If [CONDITION], then [WHAT YOU PROMISE]. Otherwise, [REMEDY].</w:t>
      </w:r>
    </w:p>
    <w:p>
      <w:pPr>
        <w:spacing w:before="240" w:after="80"/>
      </w:pPr>
      <w:r>
        <w:rPr>
          <w:b/>
          <w:color w:val="1B4F72"/>
          <w:sz w:val="26"/>
        </w:rPr>
        <w:t>Your Guarantee Statement</w:t>
      </w:r>
    </w:p>
    <w:p>
      <w:pPr>
        <w:spacing w:after="100"/>
      </w:pPr>
      <w:r>
        <w:t>[WRITE YOUR GUARANTEE HERE]</w:t>
      </w:r>
    </w:p>
    <w:p>
      <w:pPr>
        <w:spacing w:before="240" w:after="80"/>
      </w:pPr>
      <w:r>
        <w:rPr>
          <w:b/>
          <w:color w:val="1B4F72"/>
          <w:sz w:val="26"/>
        </w:rPr>
        <w:t>Guarantee Name \(optional\)</w:t>
      </w:r>
    </w:p>
    <w:p>
      <w:pPr>
        <w:spacing w:after="100"/>
      </w:pPr>
      <w:r>
        <w:t>Give your guarantee a memorable name:</w:t>
      </w:r>
    </w:p>
    <w:p>
      <w:pPr>
        <w:spacing w:after="100"/>
      </w:pPr>
      <w:r>
        <w:t>[E.G., "THE NO\-HASSLE GUARANTEE" or "THE ON\-TIME PROMISE"]</w:t>
      </w:r>
    </w:p>
    <w:p>
      <w:pPr>
        <w:spacing w:before="240" w:after="80"/>
      </w:pPr>
      <w:r>
        <w:rPr>
          <w:b/>
          <w:color w:val="1B4F72"/>
          <w:sz w:val="26"/>
        </w:rPr>
        <w:t>Guarantee Checklist</w:t>
      </w:r>
    </w:p>
    <w:p>
      <w:pPr>
        <w:spacing w:after="100"/>
      </w:pPr>
      <w:r>
        <w:t>[ ] It's specific (not vague like "satisfaction guaranteed")</w:t>
      </w:r>
    </w:p>
    <w:p>
      <w:pPr>
        <w:spacing w:after="100"/>
      </w:pPr>
      <w:r>
        <w:t>[ ] It addresses a real customer fear</w:t>
      </w:r>
    </w:p>
    <w:p>
      <w:pPr>
        <w:spacing w:after="100"/>
      </w:pPr>
      <w:r>
        <w:t>[ ] You can actually deliver on it</w:t>
      </w:r>
    </w:p>
    <w:p>
      <w:pPr>
        <w:spacing w:after="100"/>
      </w:pPr>
      <w:r>
        <w:t>[ ] The remedy is meaningful</w:t>
      </w:r>
    </w:p>
    <w:p>
      <w:pPr>
        <w:spacing w:after="100"/>
      </w:pPr>
      <w:r>
        <w:t>[ ] It's easy to understand</w:t>
      </w:r>
    </w:p>
    <w:p>
      <w:pPr>
        <w:spacing w:after="100"/>
      </w:pPr>
      <w:r>
        <w:t>[ ] It differentiates you from competitors</w:t>
      </w:r>
    </w:p>
    <w:p>
      <w:pPr>
        <w:spacing w:before="240" w:after="80"/>
      </w:pPr>
      <w:r>
        <w:rPr>
          <w:b/>
          <w:color w:val="1B4F72"/>
          <w:sz w:val="26"/>
        </w:rPr>
        <w:t>Where to Display Your Guarantee</w:t>
      </w:r>
    </w:p>
    <w:p>
      <w:pPr>
        <w:spacing w:after="100"/>
      </w:pPr>
      <w:r>
        <w:t>• Website (homepage, service pages, footer)</w:t>
      </w:r>
    </w:p>
    <w:p>
      <w:pPr>
        <w:spacing w:after="100"/>
      </w:pPr>
      <w:r>
        <w:t>• Proposals and quotes</w:t>
      </w:r>
    </w:p>
    <w:p>
      <w:pPr>
        <w:spacing w:after="100"/>
      </w:pPr>
      <w:r>
        <w:t>• Sales conversations</w:t>
      </w:r>
    </w:p>
    <w:p>
      <w:pPr>
        <w:spacing w:after="100"/>
      </w:pPr>
      <w:r>
        <w:t>• Google Business Profile</w:t>
      </w:r>
    </w:p>
    <w:p>
      <w:pPr>
        <w:spacing w:after="100"/>
      </w:pPr>
      <w:r>
        <w:t>• Marketing materials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