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A1_Speed_to_Lead_Audit</w:t>
      </w:r>
    </w:p>
    <w:p>
      <w:pPr>
        <w:spacing w:after="200"/>
      </w:pPr>
      <w:r>
        <w:rPr>
          <w:i/>
          <w:color w:val="E83E3E"/>
          <w:sz w:val="22"/>
        </w:rPr>
        <w:t>Speed\-to\-Lead Audit Checklist</w:t>
      </w:r>
    </w:p>
    <w:p>
      <w:pPr>
        <w:spacing w:after="100"/>
      </w:pPr>
      <w:r>
        <w:t>Action Fix: Remove the Last Obstacle to the Sale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The data is overwhelming: responding within 5 minutes makes you 100x more likely to connect with a lead than waiting 30 minutes. Every minute of delay costs you money. This audit identifies where your leads are getting stuck.</w:t>
      </w:r>
    </w:p>
    <w:p>
      <w:pPr>
        <w:spacing w:before="240" w:after="80"/>
      </w:pPr>
      <w:r>
        <w:rPr>
          <w:b/>
          <w:color w:val="1B4F72"/>
          <w:sz w:val="26"/>
        </w:rPr>
        <w:t>The Speed\-to\-Lead Stats</w:t>
      </w:r>
    </w:p>
    <w:p>
      <w:pPr>
        <w:spacing w:after="100"/>
      </w:pPr>
      <w:r>
        <w:t>• 78% of customers buy from the company that responds first</w:t>
      </w:r>
    </w:p>
    <w:p>
      <w:pPr>
        <w:spacing w:after="100"/>
      </w:pPr>
      <w:r>
        <w:t>• Lead connection rates drop 10x after the first hour</w:t>
      </w:r>
    </w:p>
    <w:p>
      <w:pPr>
        <w:spacing w:after="100"/>
      </w:pPr>
      <w:r>
        <w:t>• 35\-50% of sales go to the vendor that responds first</w:t>
      </w:r>
    </w:p>
    <w:p>
      <w:pPr>
        <w:spacing w:after="100"/>
      </w:pPr>
      <w:r>
        <w:t>• Calling within 1 minute increases conversions by 391%</w:t>
      </w:r>
    </w:p>
    <w:p>
      <w:pPr>
        <w:spacing w:before="240" w:after="80"/>
      </w:pPr>
      <w:r>
        <w:rPr>
          <w:b/>
          <w:color w:val="1B4F72"/>
          <w:sz w:val="26"/>
        </w:rPr>
        <w:t>Section 1: Lead Source Inventory</w:t>
      </w:r>
    </w:p>
    <w:p>
      <w:pPr>
        <w:spacing w:after="100"/>
      </w:pPr>
      <w:r>
        <w:t>List every way a lead can contact you and your current response process.</w:t>
      </w:r>
    </w:p>
    <w:p>
      <w:pPr>
        <w:spacing w:after="100"/>
      </w:pPr>
      <w:r>
        <w:t>Lead Source</w:t>
      </w:r>
    </w:p>
    <w:p>
      <w:pPr>
        <w:spacing w:after="100"/>
      </w:pPr>
      <w:r>
        <w:t>Monthly Volume</w:t>
      </w:r>
    </w:p>
    <w:p>
      <w:pPr>
        <w:spacing w:after="100"/>
      </w:pPr>
      <w:r>
        <w:t>Who Responds?</w:t>
      </w:r>
    </w:p>
    <w:p>
      <w:pPr>
        <w:spacing w:after="100"/>
      </w:pPr>
      <w:r>
        <w:t>Avg Response Time</w:t>
      </w:r>
    </w:p>
    <w:p>
      <w:pPr>
        <w:spacing w:after="100"/>
      </w:pPr>
      <w:r>
        <w:t>Issues</w:t>
      </w:r>
    </w:p>
    <w:p>
      <w:pPr>
        <w:spacing w:after="100"/>
      </w:pPr>
      <w:r>
        <w:t>Website Contact Form</w:t>
      </w:r>
    </w:p>
    <w:p>
      <w:pPr>
        <w:spacing w:after="100"/>
      </w:pPr>
      <w:r>
        <w:t>Phone Calls</w:t>
      </w:r>
    </w:p>
    <w:p>
      <w:pPr>
        <w:spacing w:after="100"/>
      </w:pPr>
      <w:r>
        <w:t>Email Inquiries</w:t>
      </w:r>
    </w:p>
    <w:p>
      <w:pPr>
        <w:spacing w:after="100"/>
      </w:pPr>
      <w:r>
        <w:t>Google Business Profile</w:t>
      </w:r>
    </w:p>
    <w:p>
      <w:pPr>
        <w:spacing w:after="100"/>
      </w:pPr>
      <w:r>
        <w:t>Facebook Messages</w:t>
      </w:r>
    </w:p>
    <w:p>
      <w:pPr>
        <w:spacing w:after="100"/>
      </w:pPr>
      <w:r>
        <w:t>Instagram DMs</w:t>
      </w:r>
    </w:p>
    <w:p>
      <w:pPr>
        <w:spacing w:after="100"/>
      </w:pPr>
      <w:r>
        <w:t>Yelp Messages</w:t>
      </w:r>
    </w:p>
    <w:p>
      <w:pPr>
        <w:spacing w:after="100"/>
      </w:pPr>
      <w:r>
        <w:t>Text/SMS</w:t>
      </w:r>
    </w:p>
    <w:p>
      <w:pPr>
        <w:spacing w:after="100"/>
      </w:pPr>
      <w:r>
        <w:t>Chat Widget</w:t>
      </w:r>
    </w:p>
    <w:p>
      <w:pPr>
        <w:spacing w:after="100"/>
      </w:pPr>
      <w:r>
        <w:t>Referrals</w:t>
      </w:r>
    </w:p>
    <w:p>
      <w:pPr>
        <w:spacing w:before="240" w:after="80"/>
      </w:pPr>
      <w:r>
        <w:rPr>
          <w:b/>
          <w:color w:val="1B4F72"/>
          <w:sz w:val="26"/>
        </w:rPr>
        <w:t>Section 2: Response Time Audit</w:t>
      </w:r>
    </w:p>
    <w:p>
      <w:pPr>
        <w:spacing w:after="100"/>
      </w:pPr>
      <w:r>
        <w:t>Test your actual response times by having someone submit an inquiry through each channel.</w:t>
      </w:r>
    </w:p>
    <w:p>
      <w:pPr>
        <w:spacing w:after="100"/>
      </w:pPr>
      <w:r>
        <w:t>Channel Tested</w:t>
      </w:r>
    </w:p>
    <w:p>
      <w:pPr>
        <w:spacing w:after="100"/>
      </w:pPr>
      <w:r>
        <w:t>Test Date/Time</w:t>
      </w:r>
    </w:p>
    <w:p>
      <w:pPr>
        <w:spacing w:after="100"/>
      </w:pPr>
      <w:r>
        <w:t>First Response</w:t>
      </w:r>
    </w:p>
    <w:p>
      <w:pPr>
        <w:spacing w:after="100"/>
      </w:pPr>
      <w:r>
        <w:t>Time Elapsed</w:t>
      </w:r>
    </w:p>
    <w:p>
      <w:pPr>
        <w:spacing w:after="100"/>
      </w:pPr>
      <w:r>
        <w:t>Grade</w:t>
      </w:r>
    </w:p>
    <w:p>
      <w:pPr>
        <w:spacing w:after="100"/>
      </w:pPr>
      <w:r>
        <w:t>Notes</w:t>
      </w:r>
    </w:p>
    <w:p>
      <w:pPr>
        <w:spacing w:before="240" w:after="80"/>
      </w:pPr>
      <w:r>
        <w:rPr>
          <w:b/>
          <w:color w:val="1B4F72"/>
          <w:sz w:val="26"/>
        </w:rPr>
        <w:t>Grading Scale</w:t>
      </w:r>
    </w:p>
    <w:p>
      <w:pPr>
        <w:spacing w:after="100"/>
      </w:pPr>
      <w:r>
        <w:t>A = Under 5 minutes</w:t>
      </w:r>
    </w:p>
    <w:p>
      <w:pPr>
        <w:spacing w:after="100"/>
      </w:pPr>
      <w:r>
        <w:t>B = 5\-15 minutes</w:t>
      </w:r>
    </w:p>
    <w:p>
      <w:pPr>
        <w:spacing w:after="100"/>
      </w:pPr>
      <w:r>
        <w:t>C = 15\-60 minutes</w:t>
      </w:r>
    </w:p>
    <w:p>
      <w:pPr>
        <w:spacing w:after="100"/>
      </w:pPr>
      <w:r>
        <w:t>D = 1\-4 hours</w:t>
      </w:r>
    </w:p>
    <w:p>
      <w:pPr>
        <w:spacing w:after="100"/>
      </w:pPr>
      <w:r>
        <w:t>F = Over 4 hours or no response</w:t>
      </w:r>
    </w:p>
    <w:p>
      <w:pPr>
        <w:spacing w:before="240" w:after="80"/>
      </w:pPr>
      <w:r>
        <w:rPr>
          <w:b/>
          <w:color w:val="1B4F72"/>
          <w:sz w:val="26"/>
        </w:rPr>
        <w:t>Section 3: Process Audit Checklist</w:t>
      </w:r>
    </w:p>
    <w:p>
      <w:pPr>
        <w:spacing w:before="240" w:after="80"/>
      </w:pPr>
      <w:r>
        <w:rPr>
          <w:b/>
          <w:color w:val="1B4F72"/>
          <w:sz w:val="26"/>
        </w:rPr>
        <w:t>Notification Systems</w:t>
      </w:r>
    </w:p>
    <w:p>
      <w:pPr>
        <w:spacing w:after="100"/>
      </w:pPr>
      <w:r>
        <w:t>[ ] All lead sources trigger instant mobile notifications</w:t>
      </w:r>
    </w:p>
    <w:p>
      <w:pPr>
        <w:spacing w:after="100"/>
      </w:pPr>
      <w:r>
        <w:t>[ ] Notifications include lead details (not just "new message")</w:t>
      </w:r>
    </w:p>
    <w:p>
      <w:pPr>
        <w:spacing w:after="100"/>
      </w:pPr>
      <w:r>
        <w:t>[ ] After\-hours leads trigger notifications too</w:t>
      </w:r>
    </w:p>
    <w:p>
      <w:pPr>
        <w:spacing w:after="100"/>
      </w:pPr>
      <w:r>
        <w:t>[ ] Backup notification if primary person doesn't respond in 5 min</w:t>
      </w:r>
    </w:p>
    <w:p>
      <w:pPr>
        <w:spacing w:before="240" w:after="80"/>
      </w:pPr>
      <w:r>
        <w:rPr>
          <w:b/>
          <w:color w:val="1B4F72"/>
          <w:sz w:val="26"/>
        </w:rPr>
        <w:t>Response Process</w:t>
      </w:r>
    </w:p>
    <w:p>
      <w:pPr>
        <w:spacing w:after="100"/>
      </w:pPr>
      <w:r>
        <w:t>[ ] Clear owner assigned for each lead source</w:t>
      </w:r>
    </w:p>
    <w:p>
      <w:pPr>
        <w:spacing w:after="100"/>
      </w:pPr>
      <w:r>
        <w:t>[ ] Response templates ready to use</w:t>
      </w:r>
    </w:p>
    <w:p>
      <w:pPr>
        <w:spacing w:after="100"/>
      </w:pPr>
      <w:r>
        <w:t>[ ] Backup person assigned for when owner is unavailable</w:t>
      </w:r>
    </w:p>
    <w:p>
      <w:pPr>
        <w:spacing w:after="100"/>
      </w:pPr>
      <w:r>
        <w:t>[ ] Auto\-responder in place for after\-hours</w:t>
      </w:r>
    </w:p>
    <w:p>
      <w:pPr>
        <w:spacing w:before="240" w:after="80"/>
      </w:pPr>
      <w:r>
        <w:rPr>
          <w:b/>
          <w:color w:val="1B4F72"/>
          <w:sz w:val="26"/>
        </w:rPr>
        <w:t>Technology</w:t>
      </w:r>
    </w:p>
    <w:p>
      <w:pPr>
        <w:spacing w:after="100"/>
      </w:pPr>
      <w:r>
        <w:t>[ ] All lead sources feed into one central system</w:t>
      </w:r>
    </w:p>
    <w:p>
      <w:pPr>
        <w:spacing w:after="100"/>
      </w:pPr>
      <w:r>
        <w:t>[ ] Response times are tracked automatically</w:t>
      </w:r>
    </w:p>
    <w:p>
      <w:pPr>
        <w:spacing w:after="100"/>
      </w:pPr>
      <w:r>
        <w:t>[ ] Leads can't fall through the cracks</w:t>
      </w:r>
    </w:p>
    <w:p>
      <w:pPr>
        <w:spacing w:after="100"/>
      </w:pPr>
      <w:r>
        <w:t>[ ] Management can see response time reports</w:t>
      </w:r>
    </w:p>
    <w:p>
      <w:pPr>
        <w:spacing w:before="240" w:after="80"/>
      </w:pPr>
      <w:r>
        <w:rPr>
          <w:b/>
          <w:color w:val="1B4F72"/>
          <w:sz w:val="26"/>
        </w:rPr>
        <w:t>Section 4: Quick Wins</w:t>
      </w:r>
    </w:p>
    <w:p>
      <w:pPr>
        <w:spacing w:after="100"/>
      </w:pPr>
      <w:r>
        <w:t>High\-impact fixes you can implement immediately:</w:t>
      </w:r>
    </w:p>
    <w:p>
      <w:pPr>
        <w:spacing w:after="100"/>
      </w:pPr>
      <w:r>
        <w:t>1. Turn on mobile notifications for ALL lead sources</w:t>
      </w:r>
    </w:p>
    <w:p>
      <w:pPr>
        <w:spacing w:after="100"/>
      </w:pPr>
      <w:r>
        <w:t>2. Create a text/email template for instant first response</w:t>
      </w:r>
    </w:p>
    <w:p>
      <w:pPr>
        <w:spacing w:after="100"/>
      </w:pPr>
      <w:r>
        <w:t>3. Set up auto\-reply for after\-hours ("We got your message...")</w:t>
      </w:r>
    </w:p>
    <w:p>
      <w:pPr>
        <w:spacing w:after="100"/>
      </w:pPr>
      <w:r>
        <w:t>4. Assign clear ownership for each lead source</w:t>
      </w:r>
    </w:p>
    <w:p>
      <w:pPr>
        <w:spacing w:after="100"/>
      </w:pPr>
      <w:r>
        <w:t>5. Test your response time weekly by having someone submit a fake inquiry</w:t>
      </w:r>
    </w:p>
    <w:p>
      <w:pPr>
        <w:spacing w:before="240" w:after="80"/>
      </w:pPr>
      <w:r>
        <w:rPr>
          <w:b/>
          <w:color w:val="1B4F72"/>
          <w:sz w:val="26"/>
        </w:rPr>
        <w:t>Action Items</w:t>
      </w:r>
    </w:p>
    <w:p>
      <w:pPr>
        <w:spacing w:after="100"/>
      </w:pPr>
      <w:r>
        <w:t>\#</w:t>
      </w:r>
    </w:p>
    <w:p>
      <w:pPr>
        <w:spacing w:after="100"/>
      </w:pPr>
      <w:r>
        <w:t>Action Item</w:t>
      </w:r>
    </w:p>
    <w:p>
      <w:pPr>
        <w:spacing w:after="100"/>
      </w:pPr>
      <w:r>
        <w:t>Owner</w:t>
      </w:r>
    </w:p>
    <w:p>
      <w:pPr>
        <w:spacing w:after="100"/>
      </w:pPr>
      <w:r>
        <w:t>Due Date</w:t>
      </w:r>
    </w:p>
    <w:p>
      <w:pPr>
        <w:spacing w:after="100"/>
      </w:pPr>
      <w:r>
        <w:t>Done</w:t>
      </w:r>
    </w:p>
    <w:p>
      <w:pPr>
        <w:spacing w:after="100"/>
      </w:pPr>
      <w:r>
        <w:t>1</w:t>
      </w:r>
    </w:p>
    <w:p>
      <w:pPr>
        <w:spacing w:after="100"/>
      </w:pPr>
      <w:r>
        <w:t>[ ]</w:t>
      </w:r>
    </w:p>
    <w:p>
      <w:pPr>
        <w:spacing w:after="100"/>
      </w:pPr>
      <w:r>
        <w:t>2</w:t>
      </w:r>
    </w:p>
    <w:p>
      <w:pPr>
        <w:spacing w:after="100"/>
      </w:pPr>
      <w:r>
        <w:t>[ ]</w:t>
      </w:r>
    </w:p>
    <w:p>
      <w:pPr>
        <w:spacing w:after="100"/>
      </w:pPr>
      <w:r>
        <w:t>3</w:t>
      </w:r>
    </w:p>
    <w:p>
      <w:pPr>
        <w:spacing w:after="100"/>
      </w:pPr>
      <w:r>
        <w:t>[ ]</w:t>
      </w:r>
    </w:p>
    <w:p>
      <w:pPr>
        <w:spacing w:after="100"/>
      </w:pPr>
      <w:r>
        <w:t>4</w:t>
      </w:r>
    </w:p>
    <w:p>
      <w:pPr>
        <w:spacing w:after="100"/>
      </w:pPr>
      <w:r>
        <w:t>[ ]</w:t>
      </w:r>
    </w:p>
    <w:p>
      <w:pPr>
        <w:spacing w:after="100"/>
      </w:pPr>
      <w:r>
        <w:t>5</w:t>
      </w:r>
    </w:p>
    <w:p>
      <w:pPr>
        <w:spacing w:after="100"/>
      </w:pPr>
      <w:r>
        <w:t>[ ]</w:t>
      </w:r>
    </w:p>
    <w:p>
      <w:pPr>
        <w:spacing w:after="100"/>
      </w:pPr>
      <w:r>
        <w:t>6</w:t>
      </w:r>
    </w:p>
    <w:p>
      <w:pPr>
        <w:spacing w:after="100"/>
      </w:pPr>
      <w:r>
        <w:t>[ ]</w:t>
      </w:r>
    </w:p>
    <w:p>
      <w:pPr>
        <w:spacing w:after="100"/>
      </w:pPr>
      <w:r>
        <w:t>7</w:t>
      </w:r>
    </w:p>
    <w:p>
      <w:pPr>
        <w:spacing w:after="100"/>
      </w:pPr>
      <w:r>
        <w:t>[ ]</w:t>
      </w:r>
    </w:p>
    <w:p>
      <w:pPr>
        <w:spacing w:after="100"/>
      </w:pPr>
      <w:r>
        <w:t>8</w:t>
      </w:r>
    </w:p>
    <w:p>
      <w:pPr>
        <w:spacing w:after="100"/>
      </w:pPr>
      <w:r>
        <w:t>[ ]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