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A2_Response_Time_Tracking</w:t>
      </w:r>
    </w:p>
    <w:p>
      <w:pPr>
        <w:spacing w:after="200"/>
      </w:pPr>
      <w:r>
        <w:rPr>
          <w:i/>
          <w:color w:val="E83E3E"/>
          <w:sz w:val="22"/>
        </w:rPr>
        <w:t>Response Time Tracking Sheet</w:t>
      </w:r>
    </w:p>
    <w:p>
      <w:pPr>
        <w:spacing w:after="100"/>
      </w:pPr>
      <w:r>
        <w:t>Action Fix: Remove the Last Obstacle to the Sale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You can't improve what you don't measure. This tracking sheet gives you visibility into how quickly you're actually responding to leads—and where the bottlenecks are.</w:t>
      </w:r>
    </w:p>
    <w:p>
      <w:pPr>
        <w:spacing w:before="240" w:after="80"/>
      </w:pPr>
      <w:r>
        <w:rPr>
          <w:b/>
          <w:color w:val="1B4F72"/>
          <w:sz w:val="26"/>
        </w:rPr>
        <w:t>How to Use This Sheet</w:t>
      </w:r>
    </w:p>
    <w:p>
      <w:pPr>
        <w:spacing w:after="100"/>
      </w:pPr>
      <w:r>
        <w:t>1. Log every lead that comes in (date/time/source)</w:t>
      </w:r>
    </w:p>
    <w:p>
      <w:pPr>
        <w:spacing w:after="100"/>
      </w:pPr>
      <w:r>
        <w:t>2. Record when you first responded</w:t>
      </w:r>
    </w:p>
    <w:p>
      <w:pPr>
        <w:spacing w:after="100"/>
      </w:pPr>
      <w:r>
        <w:t>3. Calculate the time difference</w:t>
      </w:r>
    </w:p>
    <w:p>
      <w:pPr>
        <w:spacing w:after="100"/>
      </w:pPr>
      <w:r>
        <w:t>4. Track the outcome (qualified, booked, won, lost)</w:t>
      </w:r>
    </w:p>
    <w:p>
      <w:pPr>
        <w:spacing w:after="100"/>
      </w:pPr>
      <w:r>
        <w:t>5. Review weekly to identify patterns</w:t>
      </w:r>
    </w:p>
    <w:p>
      <w:pPr>
        <w:spacing w:before="240" w:after="80"/>
      </w:pPr>
      <w:r>
        <w:rPr>
          <w:b/>
          <w:color w:val="1B4F72"/>
          <w:sz w:val="26"/>
        </w:rPr>
        <w:t>Response Time Log</w:t>
      </w:r>
    </w:p>
    <w:p>
      <w:pPr>
        <w:spacing w:after="100"/>
      </w:pPr>
      <w:r>
        <w:t>Date</w:t>
      </w:r>
    </w:p>
    <w:p>
      <w:pPr>
        <w:spacing w:after="100"/>
      </w:pPr>
      <w:r>
        <w:t>Lead In</w:t>
      </w:r>
    </w:p>
    <w:p>
      <w:pPr>
        <w:spacing w:after="100"/>
      </w:pPr>
      <w:r>
        <w:t>Source</w:t>
      </w:r>
    </w:p>
    <w:p>
      <w:pPr>
        <w:spacing w:after="100"/>
      </w:pPr>
      <w:r>
        <w:t>Lead Name</w:t>
      </w:r>
    </w:p>
    <w:p>
      <w:pPr>
        <w:spacing w:after="100"/>
      </w:pPr>
      <w:r>
        <w:t>Responded</w:t>
      </w:r>
    </w:p>
    <w:p>
      <w:pPr>
        <w:spacing w:after="100"/>
      </w:pPr>
      <w:r>
        <w:t>Elapsed</w:t>
      </w:r>
    </w:p>
    <w:p>
      <w:pPr>
        <w:spacing w:after="100"/>
      </w:pPr>
      <w:r>
        <w:t>Who</w:t>
      </w:r>
    </w:p>
    <w:p>
      <w:pPr>
        <w:spacing w:after="100"/>
      </w:pPr>
      <w:r>
        <w:t>Outcome</w:t>
      </w:r>
    </w:p>
    <w:p>
      <w:pPr>
        <w:spacing w:after="100"/>
      </w:pPr>
      <w:r>
        <w:t>Notes</w:t>
      </w:r>
    </w:p>
    <w:p>
      <w:pPr>
        <w:spacing w:before="240" w:after="80"/>
      </w:pPr>
      <w:r>
        <w:rPr>
          <w:b/>
          <w:color w:val="1B4F72"/>
          <w:sz w:val="26"/>
        </w:rPr>
        <w:t>Column Definitions</w:t>
      </w:r>
    </w:p>
    <w:p>
      <w:pPr>
        <w:spacing w:after="100"/>
      </w:pPr>
      <w:r>
        <w:t>Lead In: Time the lead arrived (e.g., 2:34pm)</w:t>
      </w:r>
    </w:p>
    <w:p>
      <w:pPr>
        <w:spacing w:after="100"/>
      </w:pPr>
      <w:r>
        <w:t>Responded: Time of your first response (e.g., 2:41pm)</w:t>
      </w:r>
    </w:p>
    <w:p>
      <w:pPr>
        <w:spacing w:after="100"/>
      </w:pPr>
      <w:r>
        <w:t>Elapsed: Time between lead arriving and response (e.g., 7 min)</w:t>
      </w:r>
    </w:p>
    <w:p>
      <w:pPr>
        <w:spacing w:after="100"/>
      </w:pPr>
      <w:r>
        <w:t>Outcome: W (Won), L (Lost), Q (Qualified), NQ (Not Qualified), P (Pending)</w:t>
      </w:r>
    </w:p>
    <w:p>
      <w:pPr>
        <w:spacing w:before="240" w:after="80"/>
      </w:pPr>
      <w:r>
        <w:rPr>
          <w:b/>
          <w:color w:val="1B4F72"/>
          <w:sz w:val="26"/>
        </w:rPr>
        <w:t>Weekly Summary</w:t>
      </w:r>
    </w:p>
    <w:p>
      <w:pPr>
        <w:spacing w:after="100"/>
      </w:pPr>
      <w:r>
        <w:t>Week Of:</w:t>
      </w:r>
    </w:p>
    <w:p>
      <w:pPr>
        <w:spacing w:after="100"/>
      </w:pPr>
      <w:r>
        <w:t>[DATE]</w:t>
      </w:r>
    </w:p>
    <w:p>
      <w:pPr>
        <w:spacing w:after="100"/>
      </w:pPr>
      <w:r>
        <w:t>Total Leads:</w:t>
      </w:r>
    </w:p>
    <w:p>
      <w:pPr>
        <w:spacing w:after="100"/>
      </w:pPr>
      <w:r>
        <w:t>Avg Response Time:</w:t>
      </w:r>
    </w:p>
    <w:p>
      <w:pPr>
        <w:spacing w:after="100"/>
      </w:pPr>
      <w:r>
        <w:t>% Under 5 Min:</w:t>
      </w:r>
    </w:p>
    <w:p>
      <w:pPr>
        <w:spacing w:after="100"/>
      </w:pPr>
      <w:r>
        <w:t>Leads Won:</w:t>
      </w:r>
    </w:p>
    <w:p>
      <w:pPr>
        <w:spacing w:after="100"/>
      </w:pPr>
      <w:r>
        <w:t>Leads Lost:</w:t>
      </w:r>
    </w:p>
    <w:p>
      <w:pPr>
        <w:spacing w:after="100"/>
      </w:pPr>
      <w:r>
        <w:t>Slowest Source:</w:t>
      </w:r>
    </w:p>
    <w:p>
      <w:pPr>
        <w:spacing w:after="100"/>
      </w:pPr>
      <w:r>
        <w:t>Fastest Source:</w:t>
      </w:r>
    </w:p>
    <w:p>
      <w:pPr>
        <w:spacing w:before="240" w:after="80"/>
      </w:pPr>
      <w:r>
        <w:rPr>
          <w:b/>
          <w:color w:val="1B4F72"/>
          <w:sz w:val="26"/>
        </w:rPr>
        <w:t>Targets</w:t>
      </w:r>
    </w:p>
    <w:p>
      <w:pPr>
        <w:spacing w:after="100"/>
      </w:pPr>
      <w:r>
        <w:t>Goal Response Time: Under 5 minutes</w:t>
      </w:r>
    </w:p>
    <w:p>
      <w:pPr>
        <w:spacing w:after="100"/>
      </w:pPr>
      <w:r>
        <w:t>Acceptable: Under 15 minutes</w:t>
      </w:r>
    </w:p>
    <w:p>
      <w:pPr>
        <w:spacing w:after="100"/>
      </w:pPr>
      <w:r>
        <w:t>Red Flag: Over 60 minutes</w:t>
      </w:r>
    </w:p>
    <w:p>
      <w:pPr>
        <w:spacing w:before="240" w:after="80"/>
      </w:pPr>
      <w:r>
        <w:rPr>
          <w:b/>
          <w:color w:val="1B4F72"/>
          <w:sz w:val="26"/>
        </w:rPr>
        <w:t>What to Look For</w:t>
      </w:r>
    </w:p>
    <w:p>
      <w:pPr>
        <w:spacing w:after="100"/>
      </w:pPr>
      <w:r>
        <w:t>• Which sources have the slowest response times?</w:t>
      </w:r>
    </w:p>
    <w:p>
      <w:pPr>
        <w:spacing w:after="100"/>
      </w:pPr>
      <w:r>
        <w:t>• Is there a pattern by day of week or time of day?</w:t>
      </w:r>
    </w:p>
    <w:p>
      <w:pPr>
        <w:spacing w:after="100"/>
      </w:pPr>
      <w:r>
        <w:t>• Do faster responses correlate with higher win rates?</w:t>
      </w:r>
    </w:p>
    <w:p>
      <w:pPr>
        <w:spacing w:after="100"/>
      </w:pPr>
      <w:r>
        <w:t>• Who on your team is fastest? Slowest?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