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A3_Follow_Up_Sequence</w:t>
      </w:r>
    </w:p>
    <w:p>
      <w:pPr>
        <w:spacing w:after="200"/>
      </w:pPr>
      <w:r>
        <w:rPr>
          <w:i/>
          <w:color w:val="E83E3E"/>
          <w:sz w:val="22"/>
        </w:rPr>
        <w:t>Follow\-Up Sequence Templates</w:t>
      </w:r>
    </w:p>
    <w:p>
      <w:pPr>
        <w:spacing w:after="100"/>
      </w:pPr>
      <w:r>
        <w:t>Action Fix: Remove the Last Obstacle to the Sale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80% of sales require 5\+ follow\-ups, but most salespeople give up after 2. These templates create a systematic follow\-up sequence so leads don't fall through the cracks—and you stay top of mind until they're ready to buy.</w:t>
      </w:r>
    </w:p>
    <w:p>
      <w:pPr>
        <w:spacing w:before="240" w:after="80"/>
      </w:pPr>
      <w:r>
        <w:rPr>
          <w:b/>
          <w:color w:val="1B4F72"/>
          <w:sz w:val="26"/>
        </w:rPr>
        <w:t>The Follow\-Up Framework</w:t>
      </w:r>
    </w:p>
    <w:p>
      <w:pPr>
        <w:spacing w:after="100"/>
      </w:pPr>
      <w:r>
        <w:t>Day 0: Immediate response (under 5 minutes)</w:t>
      </w:r>
    </w:p>
    <w:p>
      <w:pPr>
        <w:spacing w:after="100"/>
      </w:pPr>
      <w:r>
        <w:t>Day 1: Follow\-up if no response</w:t>
      </w:r>
    </w:p>
    <w:p>
      <w:pPr>
        <w:spacing w:after="100"/>
      </w:pPr>
      <w:r>
        <w:t>Day 3: Second follow\-up</w:t>
      </w:r>
    </w:p>
    <w:p>
      <w:pPr>
        <w:spacing w:after="100"/>
      </w:pPr>
      <w:r>
        <w:t>Day 7: Third follow\-up</w:t>
      </w:r>
    </w:p>
    <w:p>
      <w:pPr>
        <w:spacing w:after="100"/>
      </w:pPr>
      <w:r>
        <w:t>Day 14\+: Breakup email / long\-term nurture</w:t>
      </w:r>
    </w:p>
    <w:p>
      <w:pPr>
        <w:spacing w:before="240" w:after="80"/>
      </w:pPr>
      <w:r>
        <w:rPr>
          <w:b/>
          <w:color w:val="1B4F72"/>
          <w:sz w:val="26"/>
        </w:rPr>
        <w:t>Template 1: Immediate First Response</w:t>
      </w:r>
    </w:p>
    <w:p>
      <w:pPr>
        <w:spacing w:after="100"/>
      </w:pPr>
      <w:r>
        <w:t>Send within 5 minutes of receiving the inquiry</w:t>
      </w:r>
    </w:p>
    <w:p>
      <w:pPr>
        <w:spacing w:after="100"/>
      </w:pPr>
      <w:r>
        <w:t>__Subject: Got your message</w:t>
      </w:r>
    </w:p>
    <w:p>
      <w:pPr>
        <w:spacing w:after="100"/>
      </w:pPr>
      <w:r>
        <w:t>__Hi [FIRST NAME],</w:t>
      </w:r>
    </w:p>
    <w:p>
      <w:pPr>
        <w:spacing w:after="100"/>
      </w:pPr>
      <w:r>
        <w:t>Thanks for reaching out about [THEIR INQUIRY/NEED]. I'd love to help.</w:t>
      </w:r>
    </w:p>
    <w:p>
      <w:pPr>
        <w:spacing w:after="100"/>
      </w:pPr>
      <w:r>
        <w:t>I'm available [TODAY/TOMORROW] at [TIME OPTIONS] for a quick call to learn more about your situation and see if we're a good fit.</w:t>
      </w:r>
    </w:p>
    <w:p>
      <w:pPr>
        <w:spacing w:after="100"/>
      </w:pPr>
      <w:r>
        <w:t>What works best for you?</w:t>
      </w:r>
    </w:p>
    <w:p>
      <w:pPr>
        <w:spacing w:after="100"/>
      </w:pPr>
      <w:r>
        <w:t>[YOUR NAME]</w:t>
      </w:r>
    </w:p>
    <w:p>
      <w:pPr>
        <w:spacing w:after="100"/>
      </w:pPr>
      <w:r>
        <w:t>[PHONE NUMBER]</w:t>
      </w:r>
    </w:p>
    <w:p>
      <w:pPr>
        <w:spacing w:before="240" w:after="80"/>
      </w:pPr>
      <w:r>
        <w:rPr>
          <w:b/>
          <w:color w:val="1B4F72"/>
          <w:sz w:val="26"/>
        </w:rPr>
        <w:t>Template 2: Day 1 Follow\-Up</w:t>
      </w:r>
    </w:p>
    <w:p>
      <w:pPr>
        <w:spacing w:after="100"/>
      </w:pPr>
      <w:r>
        <w:t>Send if no response to initial message</w:t>
      </w:r>
    </w:p>
    <w:p>
      <w:pPr>
        <w:spacing w:after="100"/>
      </w:pPr>
      <w:r>
        <w:t>__Subject: Quick follow\-up</w:t>
      </w:r>
    </w:p>
    <w:p>
      <w:pPr>
        <w:spacing w:after="100"/>
      </w:pPr>
      <w:r>
        <w:t>__Hi [FIRST NAME],</w:t>
      </w:r>
    </w:p>
    <w:p>
      <w:pPr>
        <w:spacing w:after="100"/>
      </w:pPr>
      <w:r>
        <w:t>Just wanted to make sure you got my message yesterday about [THEIR INQUIRY].</w:t>
      </w:r>
    </w:p>
    <w:p>
      <w:pPr>
        <w:spacing w:after="100"/>
      </w:pPr>
      <w:r>
        <w:t>I know you're probably busy—would it be easier to just hop on a quick 5\-minute call? I'm around today and tomorrow.</w:t>
      </w:r>
    </w:p>
    <w:p>
      <w:pPr>
        <w:spacing w:after="100"/>
      </w:pPr>
      <w:r>
        <w:t>You can also call/text me directly at [PHONE].</w:t>
      </w:r>
    </w:p>
    <w:p>
      <w:pPr>
        <w:spacing w:after="100"/>
      </w:pPr>
      <w:r>
        <w:t>[YOUR NAME]</w:t>
      </w:r>
    </w:p>
    <w:p>
      <w:pPr>
        <w:spacing w:before="240" w:after="80"/>
      </w:pPr>
      <w:r>
        <w:rPr>
          <w:b/>
          <w:color w:val="1B4F72"/>
          <w:sz w:val="26"/>
        </w:rPr>
        <w:t>Template 3: Day 3 Follow\-Up</w:t>
      </w:r>
    </w:p>
    <w:p>
      <w:pPr>
        <w:spacing w:after="100"/>
      </w:pPr>
      <w:r>
        <w:t>Add value, not just another "checking in"</w:t>
      </w:r>
    </w:p>
    <w:p>
      <w:pPr>
        <w:spacing w:after="100"/>
      </w:pPr>
      <w:r>
        <w:t>__Subject: Something that might help</w:t>
      </w:r>
    </w:p>
    <w:p>
      <w:pPr>
        <w:spacing w:after="100"/>
      </w:pPr>
      <w:r>
        <w:t>__Hi [FIRST NAME],</w:t>
      </w:r>
    </w:p>
    <w:p>
      <w:pPr>
        <w:spacing w:after="100"/>
      </w:pPr>
      <w:r>
        <w:t>I was thinking about your [PROJECT/SITUATION] and wanted to share [HELPFUL RESOURCE/TIP/INSIGHT].</w:t>
      </w:r>
    </w:p>
    <w:p>
      <w:pPr>
        <w:spacing w:after="100"/>
      </w:pPr>
      <w:r>
        <w:t>[ONE VALUABLE PIECE OF INFORMATION RELATED TO THEIR NEED]</w:t>
      </w:r>
    </w:p>
    <w:p>
      <w:pPr>
        <w:spacing w:after="100"/>
      </w:pPr>
      <w:r>
        <w:t>When you're ready to discuss this further, I'm here. Just reply to this email or call me at [PHONE].</w:t>
      </w:r>
    </w:p>
    <w:p>
      <w:pPr>
        <w:spacing w:after="100"/>
      </w:pPr>
      <w:r>
        <w:t>[YOUR NAME]</w:t>
      </w:r>
    </w:p>
    <w:p>
      <w:pPr>
        <w:spacing w:before="240" w:after="80"/>
      </w:pPr>
      <w:r>
        <w:rPr>
          <w:b/>
          <w:color w:val="1B4F72"/>
          <w:sz w:val="26"/>
        </w:rPr>
        <w:t>Template 4: Day 7 Follow\-Up</w:t>
      </w:r>
    </w:p>
    <w:p>
      <w:pPr>
        <w:spacing w:after="100"/>
      </w:pPr>
      <w:r>
        <w:t>Create gentle urgency without being pushy</w:t>
      </w:r>
    </w:p>
    <w:p>
      <w:pPr>
        <w:spacing w:after="100"/>
      </w:pPr>
      <w:r>
        <w:t>__Subject: Still interested?</w:t>
      </w:r>
    </w:p>
    <w:p>
      <w:pPr>
        <w:spacing w:after="100"/>
      </w:pPr>
      <w:r>
        <w:t>__Hi [FIRST NAME],</w:t>
      </w:r>
    </w:p>
    <w:p>
      <w:pPr>
        <w:spacing w:after="100"/>
      </w:pPr>
      <w:r>
        <w:t>I've reached out a few times about your [PROJECT/NEED] and haven't heard back. No worries if the timing isn't right—I just want to make sure I'm not missing you.</w:t>
      </w:r>
    </w:p>
    <w:p>
      <w:pPr>
        <w:spacing w:after="100"/>
      </w:pPr>
      <w:r>
        <w:t>Could you let me know if you're:</w:t>
      </w:r>
    </w:p>
    <w:p>
      <w:pPr>
        <w:spacing w:after="100"/>
      </w:pPr>
      <w:r>
        <w:t>• Still interested but swamped</w:t>
      </w:r>
    </w:p>
    <w:p>
      <w:pPr>
        <w:spacing w:after="100"/>
      </w:pPr>
      <w:r>
        <w:t>• Going in a different direction</w:t>
      </w:r>
    </w:p>
    <w:p>
      <w:pPr>
        <w:spacing w:after="100"/>
      </w:pPr>
      <w:r>
        <w:t>• Waiting until [FUTURE TIME]</w:t>
      </w:r>
    </w:p>
    <w:p>
      <w:pPr>
        <w:spacing w:after="100"/>
      </w:pPr>
      <w:r>
        <w:t>Either way, I'm happy to stay in touch or step back. Just let me know\!</w:t>
      </w:r>
    </w:p>
    <w:p>
      <w:pPr>
        <w:spacing w:after="100"/>
      </w:pPr>
      <w:r>
        <w:t>[YOUR NAME]</w:t>
      </w:r>
    </w:p>
    <w:p>
      <w:pPr>
        <w:spacing w:before="240" w:after="80"/>
      </w:pPr>
      <w:r>
        <w:rPr>
          <w:b/>
          <w:color w:val="1B4F72"/>
          <w:sz w:val="26"/>
        </w:rPr>
        <w:t>Template 5: The Breakup Email</w:t>
      </w:r>
    </w:p>
    <w:p>
      <w:pPr>
        <w:spacing w:after="100"/>
      </w:pPr>
      <w:r>
        <w:t>Day 14\+ — the "closing the file" approach often gets responses</w:t>
      </w:r>
    </w:p>
    <w:p>
      <w:pPr>
        <w:spacing w:after="100"/>
      </w:pPr>
      <w:r>
        <w:t>__Subject: Should I close your file?</w:t>
      </w:r>
    </w:p>
    <w:p>
      <w:pPr>
        <w:spacing w:after="100"/>
      </w:pPr>
      <w:r>
        <w:t>__Hi [FIRST NAME],</w:t>
      </w:r>
    </w:p>
    <w:p>
      <w:pPr>
        <w:spacing w:after="100"/>
      </w:pPr>
      <w:r>
        <w:t>I haven't heard back from you, so I'm guessing the timing isn't right or you've decided to go another direction. No problem at all.</w:t>
      </w:r>
    </w:p>
    <w:p>
      <w:pPr>
        <w:spacing w:after="100"/>
      </w:pPr>
      <w:r>
        <w:t>I'm going to close out your file in my system, but if anything changes in the future, feel free to reach out. I'd be happy to help whenever you're ready.</w:t>
      </w:r>
    </w:p>
    <w:p>
      <w:pPr>
        <w:spacing w:after="100"/>
      </w:pPr>
      <w:r>
        <w:t>Wishing you the best\!</w:t>
      </w:r>
    </w:p>
    <w:p>
      <w:pPr>
        <w:spacing w:after="100"/>
      </w:pPr>
      <w:r>
        <w:t>[YOUR NAME]</w:t>
      </w:r>
    </w:p>
    <w:p>
      <w:pPr>
        <w:spacing w:before="240" w:after="80"/>
      </w:pPr>
      <w:r>
        <w:rPr>
          <w:b/>
          <w:color w:val="1B4F72"/>
          <w:sz w:val="26"/>
        </w:rPr>
        <w:t>Text Message Templates</w:t>
      </w:r>
    </w:p>
    <w:p>
      <w:pPr>
        <w:spacing w:before="240" w:after="80"/>
      </w:pPr>
      <w:r>
        <w:rPr>
          <w:b/>
          <w:color w:val="1B4F72"/>
          <w:sz w:val="26"/>
        </w:rPr>
        <w:t>Initial Response \(Text\)</w:t>
      </w:r>
    </w:p>
    <w:p>
      <w:pPr>
        <w:spacing w:after="100"/>
      </w:pPr>
      <w:r>
        <w:t>Hi [NAME], this is [YOUR NAME] from [COMPANY]. Got your message about [NEED]. When's a good time for a quick call? I'm free today and tomorrow.</w:t>
      </w:r>
    </w:p>
    <w:p>
      <w:pPr>
        <w:spacing w:before="240" w:after="80"/>
      </w:pPr>
      <w:r>
        <w:rPr>
          <w:b/>
          <w:color w:val="1B4F72"/>
          <w:sz w:val="26"/>
        </w:rPr>
        <w:t>Day 1 Follow\-Up \(Text\)</w:t>
      </w:r>
    </w:p>
    <w:p>
      <w:pPr>
        <w:spacing w:after="100"/>
      </w:pPr>
      <w:r>
        <w:t>Hi [NAME], just following up on my message from yesterday. Any time work for a quick 5\-min call? Happy to work around your schedule.</w:t>
      </w:r>
    </w:p>
    <w:p>
      <w:pPr>
        <w:spacing w:before="240" w:after="80"/>
      </w:pPr>
      <w:r>
        <w:rPr>
          <w:b/>
          <w:color w:val="1B4F72"/>
          <w:sz w:val="26"/>
        </w:rPr>
        <w:t>Day 3 Follow\-Up \(Text\)</w:t>
      </w:r>
    </w:p>
    <w:p>
      <w:pPr>
        <w:spacing w:after="100"/>
      </w:pPr>
      <w:r>
        <w:t>Hi [NAME], wanted to check in one more time about your [PROJECT]. If you're still interested, I'm around this week. If not, no worries at all\!</w:t>
      </w:r>
    </w:p>
    <w:p>
      <w:pPr>
        <w:spacing w:before="240" w:after="80"/>
      </w:pPr>
      <w:r>
        <w:rPr>
          <w:b/>
          <w:color w:val="1B4F72"/>
          <w:sz w:val="26"/>
        </w:rPr>
        <w:t>Follow\-Up Tracking</w:t>
      </w:r>
    </w:p>
    <w:p>
      <w:pPr>
        <w:spacing w:after="100"/>
      </w:pPr>
      <w:r>
        <w:t>Lead Name</w:t>
      </w:r>
    </w:p>
    <w:p>
      <w:pPr>
        <w:spacing w:after="100"/>
      </w:pPr>
      <w:r>
        <w:t>First Sent</w:t>
      </w:r>
    </w:p>
    <w:p>
      <w:pPr>
        <w:spacing w:after="100"/>
      </w:pPr>
      <w:r>
        <w:t>Day 1</w:t>
      </w:r>
    </w:p>
    <w:p>
      <w:pPr>
        <w:spacing w:after="100"/>
      </w:pPr>
      <w:r>
        <w:t>Day 3</w:t>
      </w:r>
    </w:p>
    <w:p>
      <w:pPr>
        <w:spacing w:after="100"/>
      </w:pPr>
      <w:r>
        <w:t>Day 7</w:t>
      </w:r>
    </w:p>
    <w:p>
      <w:pPr>
        <w:spacing w:after="100"/>
      </w:pPr>
      <w:r>
        <w:t>Breakup</w:t>
      </w:r>
    </w:p>
    <w:p>
      <w:pPr>
        <w:spacing w:after="100"/>
      </w:pPr>
      <w:r>
        <w:t>Status</w:t>
      </w:r>
    </w:p>
    <w:p>
      <w:pPr>
        <w:spacing w:after="100"/>
      </w:pPr>
      <w:r>
        <w:t>Notes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>
      <w:pPr>
        <w:spacing w:after="100"/>
      </w:pPr>
      <w:r>
        <w:t>[ ]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