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A4_Lead_Re_Engagement</w:t>
      </w:r>
    </w:p>
    <w:p>
      <w:pPr>
        <w:spacing w:after="200"/>
      </w:pPr>
      <w:r>
        <w:rPr>
          <w:i/>
          <w:color w:val="E83E3E"/>
          <w:sz w:val="22"/>
        </w:rPr>
        <w:t>Lead Re\-Engagement Campaign Templates</w:t>
      </w:r>
    </w:p>
    <w:p>
      <w:pPr>
        <w:spacing w:after="100"/>
      </w:pPr>
      <w:r>
        <w:t>Action Fix: Remove the Last Obstacle to the Sale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Your database is full of people who almost became customers. They were interested once—life just got in the way. A well\-crafted re\-engagement campaign can turn cold leads back into active opportunities without spending money on new leads.</w:t>
      </w:r>
    </w:p>
    <w:p>
      <w:pPr>
        <w:spacing w:before="240" w:after="80"/>
      </w:pPr>
      <w:r>
        <w:rPr>
          <w:b/>
          <w:color w:val="1B4F72"/>
          <w:sz w:val="26"/>
        </w:rPr>
        <w:t>Who to Re\-Engage</w:t>
      </w:r>
    </w:p>
    <w:p>
      <w:pPr>
        <w:spacing w:after="100"/>
      </w:pPr>
      <w:r>
        <w:t>• Leads who inquired but never booked</w:t>
      </w:r>
    </w:p>
    <w:p>
      <w:pPr>
        <w:spacing w:after="100"/>
      </w:pPr>
      <w:r>
        <w:t>• Quotes sent but not accepted</w:t>
      </w:r>
    </w:p>
    <w:p>
      <w:pPr>
        <w:spacing w:after="100"/>
      </w:pPr>
      <w:r>
        <w:t>• Past customers who haven't returned</w:t>
      </w:r>
    </w:p>
    <w:p>
      <w:pPr>
        <w:spacing w:after="100"/>
      </w:pPr>
      <w:r>
        <w:t>• Leads who said "not now" or "call me later"</w:t>
      </w:r>
    </w:p>
    <w:p>
      <w:pPr>
        <w:spacing w:before="240" w:after="80"/>
      </w:pPr>
      <w:r>
        <w:rPr>
          <w:b/>
          <w:color w:val="1B4F72"/>
          <w:sz w:val="26"/>
        </w:rPr>
        <w:t>Template 1: The "Still Looking?" Email</w:t>
      </w:r>
    </w:p>
    <w:p>
      <w:pPr>
        <w:spacing w:after="100"/>
      </w:pPr>
      <w:r>
        <w:t>For leads who inquired 30\-90 days ago</w:t>
      </w:r>
    </w:p>
    <w:p>
      <w:pPr>
        <w:spacing w:after="100"/>
      </w:pPr>
      <w:r>
        <w:t>__Subject: Still looking for [SERVICE]?</w:t>
      </w:r>
    </w:p>
    <w:p>
      <w:pPr>
        <w:spacing w:after="100"/>
      </w:pPr>
      <w:r>
        <w:t>__Hi [FIRST NAME],</w:t>
      </w:r>
    </w:p>
    <w:p>
      <w:pPr>
        <w:spacing w:after="100"/>
      </w:pPr>
      <w:r>
        <w:t>A while back you reached out about [THEIR ORIGINAL NEED]. I wanted to check in and see if you ever found a solution.</w:t>
      </w:r>
    </w:p>
    <w:p>
      <w:pPr>
        <w:spacing w:after="100"/>
      </w:pPr>
      <w:r>
        <w:t>If you're still looking, I'd love to help. We've been helping a lot of [TARGET CUSTOMER TYPE] with similar needs lately, and I think we could do the same for you.</w:t>
      </w:r>
    </w:p>
    <w:p>
      <w:pPr>
        <w:spacing w:after="100"/>
      </w:pPr>
      <w:r>
        <w:t>Would you have a few minutes this week to reconnect?</w:t>
      </w:r>
    </w:p>
    <w:p>
      <w:pPr>
        <w:spacing w:after="100"/>
      </w:pPr>
      <w:r>
        <w:t>[YOUR NAME]</w:t>
      </w:r>
    </w:p>
    <w:p>
      <w:pPr>
        <w:spacing w:after="100"/>
      </w:pPr>
      <w:r>
        <w:t>[PHONE]</w:t>
      </w:r>
    </w:p>
    <w:p>
      <w:pPr>
        <w:spacing w:before="240" w:after="80"/>
      </w:pPr>
      <w:r>
        <w:rPr>
          <w:b/>
          <w:color w:val="1B4F72"/>
          <w:sz w:val="26"/>
        </w:rPr>
        <w:t>Template 2: The "What's New" Email</w:t>
      </w:r>
    </w:p>
    <w:p>
      <w:pPr>
        <w:spacing w:after="100"/>
      </w:pPr>
      <w:r>
        <w:t>For leads who went cold, share something new</w:t>
      </w:r>
    </w:p>
    <w:p>
      <w:pPr>
        <w:spacing w:after="100"/>
      </w:pPr>
      <w:r>
        <w:t>__Subject: Thought you should know...</w:t>
      </w:r>
    </w:p>
    <w:p>
      <w:pPr>
        <w:spacing w:after="100"/>
      </w:pPr>
      <w:r>
        <w:t>__Hi [FIRST NAME],</w:t>
      </w:r>
    </w:p>
    <w:p>
      <w:pPr>
        <w:spacing w:after="100"/>
      </w:pPr>
      <w:r>
        <w:t>I wanted to reach out with some news I thought you'd appreciate.</w:t>
      </w:r>
    </w:p>
    <w:p>
      <w:pPr>
        <w:spacing w:after="100"/>
      </w:pPr>
      <w:r>
        <w:t>[CHOOSE ONE:</w:t>
      </w:r>
    </w:p>
    <w:p>
      <w:pPr>
        <w:spacing w:after="100"/>
      </w:pPr>
      <w:r>
        <w:t>• We just launched [NEW SERVICE/FEATURE] that addresses exactly what you were looking for.</w:t>
      </w:r>
    </w:p>
    <w:p>
      <w:pPr>
        <w:spacing w:after="100"/>
      </w:pPr>
      <w:r>
        <w:t>• We're running a [SPECIAL OFFER/SEASONAL PROMOTION] through [END DATE].</w:t>
      </w:r>
    </w:p>
    <w:p>
      <w:pPr>
        <w:spacing w:after="100"/>
      </w:pPr>
      <w:r>
        <w:t>• We recently helped a client in [SIMILAR SITUATION] achieve [GREAT RESULT].]</w:t>
      </w:r>
    </w:p>
    <w:p>
      <w:pPr>
        <w:spacing w:after="100"/>
      </w:pPr>
      <w:r>
        <w:t>If the timing is better now, I'd love to reconnect and see how we can help.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Template 3: The "Case Study" Email</w:t>
      </w:r>
    </w:p>
    <w:p>
      <w:pPr>
        <w:spacing w:after="100"/>
      </w:pPr>
      <w:r>
        <w:t>Share a success story relevant to their situation</w:t>
      </w:r>
    </w:p>
    <w:p>
      <w:pPr>
        <w:spacing w:after="100"/>
      </w:pPr>
      <w:r>
        <w:t>__Subject: How [CLIENT] solved [SIMILAR PROBLEM]</w:t>
      </w:r>
    </w:p>
    <w:p>
      <w:pPr>
        <w:spacing w:after="100"/>
      </w:pPr>
      <w:r>
        <w:t>__Hi [FIRST NAME],</w:t>
      </w:r>
    </w:p>
    <w:p>
      <w:pPr>
        <w:spacing w:after="100"/>
      </w:pPr>
      <w:r>
        <w:t>I remembered you were dealing with [THEIR CHALLENGE] when we last spoke. I wanted to share a quick story that might be helpful.</w:t>
      </w:r>
    </w:p>
    <w:p>
      <w:pPr>
        <w:spacing w:after="100"/>
      </w:pPr>
      <w:r>
        <w:t>[CLIENT NAME], a [SIMILAR TYPE OF CUSTOMER], was in a similar situation. They were struggling with [PROBLEM]. We helped them [WHAT YOU DID], and the result was [SPECIFIC OUTCOME].</w:t>
      </w:r>
    </w:p>
    <w:p>
      <w:pPr>
        <w:spacing w:after="100"/>
      </w:pPr>
      <w:r>
        <w:t>If you're still working on [THEIR CHALLENGE], I'd love to explore whether we could help you get similar results.</w:t>
      </w:r>
    </w:p>
    <w:p>
      <w:pPr>
        <w:spacing w:after="100"/>
      </w:pPr>
      <w:r>
        <w:t>Interested in a quick call to discuss?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Template 4: The "Honest Check\-In" Email</w:t>
      </w:r>
    </w:p>
    <w:p>
      <w:pPr>
        <w:spacing w:after="100"/>
      </w:pPr>
      <w:r>
        <w:t>For quotes sent but never closed</w:t>
      </w:r>
    </w:p>
    <w:p>
      <w:pPr>
        <w:spacing w:after="100"/>
      </w:pPr>
      <w:r>
        <w:t>__Subject: Quick honest question</w:t>
      </w:r>
    </w:p>
    <w:p>
      <w:pPr>
        <w:spacing w:after="100"/>
      </w:pPr>
      <w:r>
        <w:t>__Hi [FIRST NAME],</w:t>
      </w:r>
    </w:p>
    <w:p>
      <w:pPr>
        <w:spacing w:after="100"/>
      </w:pPr>
      <w:r>
        <w:t>A while back I sent over a quote for [PROJECT/SERVICE]. I never heard back, and I wanted to ask you directly: did we miss the mark somehow?</w:t>
      </w:r>
    </w:p>
    <w:p>
      <w:pPr>
        <w:spacing w:after="100"/>
      </w:pPr>
      <w:r>
        <w:t>If there was something about the pricing, timeline, or approach that didn't work for you, I'd genuinely like to know. It helps us get better.</w:t>
      </w:r>
    </w:p>
    <w:p>
      <w:pPr>
        <w:spacing w:after="100"/>
      </w:pPr>
      <w:r>
        <w:t>And if you did move forward with someone else, no hard feelings at all—I'm just curious what made the difference.</w:t>
      </w:r>
    </w:p>
    <w:p>
      <w:pPr>
        <w:spacing w:after="100"/>
      </w:pPr>
      <w:r>
        <w:t>Thanks for any feedback you can share.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Template 5: The "Missed You" Past Customer Email</w:t>
      </w:r>
    </w:p>
    <w:p>
      <w:pPr>
        <w:spacing w:after="100"/>
      </w:pPr>
      <w:r>
        <w:t>For customers who haven't returned in 6\+ months</w:t>
      </w:r>
    </w:p>
    <w:p>
      <w:pPr>
        <w:spacing w:after="100"/>
      </w:pPr>
      <w:r>
        <w:t>__Subject: It's been a while\!</w:t>
      </w:r>
    </w:p>
    <w:p>
      <w:pPr>
        <w:spacing w:after="100"/>
      </w:pPr>
      <w:r>
        <w:t>__Hi [FIRST NAME],</w:t>
      </w:r>
    </w:p>
    <w:p>
      <w:pPr>
        <w:spacing w:after="100"/>
      </w:pPr>
      <w:r>
        <w:t>I was going through our records and noticed it's been a while since we worked together on [PREVIOUS PROJECT].</w:t>
      </w:r>
    </w:p>
    <w:p>
      <w:pPr>
        <w:spacing w:after="100"/>
      </w:pPr>
      <w:r>
        <w:t>I hope everything went well\! I just wanted to check in and see if there's anything we can help you with now.</w:t>
      </w:r>
    </w:p>
    <w:p>
      <w:pPr>
        <w:spacing w:after="100"/>
      </w:pPr>
      <w:r>
        <w:t>[OPTIONAL: As a past customer, we'd like to offer you [LOYALTY OFFER/DISCOUNT] on your next project.]</w:t>
      </w:r>
    </w:p>
    <w:p>
      <w:pPr>
        <w:spacing w:after="100"/>
      </w:pPr>
      <w:r>
        <w:t>Let me know if you need anything\!</w:t>
      </w:r>
    </w:p>
    <w:p>
      <w:pPr>
        <w:spacing w:after="100"/>
      </w:pPr>
      <w:r>
        <w:t>[YOUR NAME]</w:t>
      </w:r>
    </w:p>
    <w:p>
      <w:pPr>
        <w:spacing w:before="240" w:after="80"/>
      </w:pPr>
      <w:r>
        <w:rPr>
          <w:b/>
          <w:color w:val="1B4F72"/>
          <w:sz w:val="26"/>
        </w:rPr>
        <w:t>Re\-Engagement Campaign Planner</w:t>
      </w:r>
    </w:p>
    <w:p>
      <w:pPr>
        <w:spacing w:after="100"/>
      </w:pPr>
      <w:r>
        <w:t>Segment</w:t>
      </w:r>
    </w:p>
    <w:p>
      <w:pPr>
        <w:spacing w:after="100"/>
      </w:pPr>
      <w:r>
        <w:t>\# of Leads</w:t>
      </w:r>
    </w:p>
    <w:p>
      <w:pPr>
        <w:spacing w:after="100"/>
      </w:pPr>
      <w:r>
        <w:t>Template to Use</w:t>
      </w:r>
    </w:p>
    <w:p>
      <w:pPr>
        <w:spacing w:after="100"/>
      </w:pPr>
      <w:r>
        <w:t>Send Date</w:t>
      </w:r>
    </w:p>
    <w:p>
      <w:pPr>
        <w:spacing w:after="100"/>
      </w:pPr>
      <w:r>
        <w:t>Responses</w:t>
      </w:r>
    </w:p>
    <w:p>
      <w:pPr>
        <w:spacing w:after="100"/>
      </w:pPr>
      <w:r>
        <w:t>Converted</w:t>
      </w:r>
    </w:p>
    <w:p>
      <w:pPr>
        <w:spacing w:after="100"/>
      </w:pPr>
      <w:r>
        <w:t>30\-90 day old leads</w:t>
      </w:r>
    </w:p>
    <w:p>
      <w:pPr>
        <w:spacing w:after="100"/>
      </w:pPr>
      <w:r>
        <w:t>Old quotes never closed</w:t>
      </w:r>
    </w:p>
    <w:p>
      <w:pPr>
        <w:spacing w:after="100"/>
      </w:pPr>
      <w:r>
        <w:t>Past customers (6\-12 mo)</w:t>
      </w:r>
    </w:p>
    <w:p>
      <w:pPr>
        <w:spacing w:after="100"/>
      </w:pPr>
      <w:r>
        <w:t>"Call me later" leads</w:t>
      </w:r>
    </w:p>
    <w:p>
      <w:pPr>
        <w:spacing w:after="100"/>
      </w:pPr>
      <w:r>
        <w:t>Event/referral leads</w:t>
      </w:r>
    </w:p>
    <w:p>
      <w:pPr>
        <w:spacing w:before="240" w:after="80"/>
      </w:pPr>
      <w:r>
        <w:rPr>
          <w:b/>
          <w:color w:val="1B4F72"/>
          <w:sz w:val="26"/>
        </w:rPr>
        <w:t>Best Practices</w:t>
      </w:r>
    </w:p>
    <w:p>
      <w:pPr>
        <w:spacing w:after="100"/>
      </w:pPr>
      <w:r>
        <w:t>• Personalize each email (use their name and reference their specific situation)</w:t>
      </w:r>
    </w:p>
    <w:p>
      <w:pPr>
        <w:spacing w:after="100"/>
      </w:pPr>
      <w:r>
        <w:t>• Don't send to everyone at once—stagger over a few days</w:t>
      </w:r>
    </w:p>
    <w:p>
      <w:pPr>
        <w:spacing w:after="100"/>
      </w:pPr>
      <w:r>
        <w:t>• Follow up with a phone call 2\-3 days after sending</w:t>
      </w:r>
    </w:p>
    <w:p>
      <w:pPr>
        <w:spacing w:after="100"/>
      </w:pPr>
      <w:r>
        <w:t>• Track responses and conversions to measure ROI</w:t>
      </w:r>
    </w:p>
    <w:p>
      <w:pPr>
        <w:spacing w:after="100"/>
      </w:pPr>
      <w:r>
        <w:t>• Run re\-engagement campaigns quarterly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