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A5_Conversion_Path_Simplification</w:t>
      </w:r>
    </w:p>
    <w:p>
      <w:pPr>
        <w:spacing w:after="200"/>
      </w:pPr>
      <w:r>
        <w:rPr>
          <w:i/>
          <w:color w:val="E83E3E"/>
          <w:sz w:val="22"/>
        </w:rPr>
        <w:t>Conversion Path Simplification Guide</w:t>
      </w:r>
    </w:p>
    <w:p>
      <w:pPr>
        <w:spacing w:after="100"/>
      </w:pPr>
      <w:r>
        <w:t>Action Fix: Remove the Last Obstacle to the Sale</w:t>
      </w:r>
    </w:p>
    <w:p>
      <w:pPr>
        <w:spacing w:before="240" w:after="80"/>
      </w:pPr>
      <w:r>
        <w:rPr>
          <w:b/>
          <w:color w:val="1B4F72"/>
          <w:sz w:val="26"/>
        </w:rPr>
        <w:t>Why This Matters</w:t>
      </w:r>
    </w:p>
    <w:p>
      <w:pPr>
        <w:spacing w:after="100"/>
      </w:pPr>
      <w:r>
        <w:t>Every extra step in your conversion process loses 20\-50% of potential customers. If it's hard to contact you, get a quote, or make a purchase, people give up and go to a competitor who makes it easier.</w:t>
      </w:r>
    </w:p>
    <w:p>
      <w:pPr>
        <w:spacing w:before="240" w:after="80"/>
      </w:pPr>
      <w:r>
        <w:rPr>
          <w:b/>
          <w:color w:val="1B4F72"/>
          <w:sz w:val="26"/>
        </w:rPr>
        <w:t>The Conversion Path</w:t>
      </w:r>
    </w:p>
    <w:p>
      <w:pPr>
        <w:spacing w:after="100"/>
      </w:pPr>
      <w:r>
        <w:t>A "conversion path" is every step a customer takes from first contact to becoming a paying customer. The goal is to make this path as short and frictionless as possible.</w:t>
      </w:r>
    </w:p>
    <w:p>
      <w:pPr>
        <w:spacing w:before="240" w:after="80"/>
      </w:pPr>
      <w:r>
        <w:rPr>
          <w:b/>
          <w:color w:val="1B4F72"/>
          <w:sz w:val="26"/>
        </w:rPr>
        <w:t>Section 1: Map Your Current Path</w:t>
      </w:r>
    </w:p>
    <w:p>
      <w:pPr>
        <w:spacing w:after="100"/>
      </w:pPr>
      <w:r>
        <w:t>List every step a customer must take to hire you or buy from you.</w:t>
      </w:r>
    </w:p>
    <w:p>
      <w:pPr>
        <w:spacing w:after="100"/>
      </w:pPr>
      <w:r>
        <w:t>Step</w:t>
      </w:r>
    </w:p>
    <w:p>
      <w:pPr>
        <w:spacing w:after="100"/>
      </w:pPr>
      <w:r>
        <w:t>What Customer Does</w:t>
      </w:r>
    </w:p>
    <w:p>
      <w:pPr>
        <w:spacing w:after="100"/>
      </w:pPr>
      <w:r>
        <w:t>Friction Points</w:t>
      </w:r>
    </w:p>
    <w:p>
      <w:pPr>
        <w:spacing w:after="100"/>
      </w:pPr>
      <w:r>
        <w:t>Can Simplify?</w:t>
      </w:r>
    </w:p>
    <w:p>
      <w:pPr>
        <w:spacing w:after="100"/>
      </w:pPr>
      <w:r>
        <w:t>1</w:t>
      </w:r>
    </w:p>
    <w:p>
      <w:pPr>
        <w:spacing w:after="100"/>
      </w:pPr>
      <w:r>
        <w:t>Y / N</w:t>
      </w:r>
    </w:p>
    <w:p>
      <w:pPr>
        <w:spacing w:after="100"/>
      </w:pPr>
      <w:r>
        <w:t>2</w:t>
      </w:r>
    </w:p>
    <w:p>
      <w:pPr>
        <w:spacing w:after="100"/>
      </w:pPr>
      <w:r>
        <w:t>Y / N</w:t>
      </w:r>
    </w:p>
    <w:p>
      <w:pPr>
        <w:spacing w:after="100"/>
      </w:pPr>
      <w:r>
        <w:t>3</w:t>
      </w:r>
    </w:p>
    <w:p>
      <w:pPr>
        <w:spacing w:after="100"/>
      </w:pPr>
      <w:r>
        <w:t>Y / N</w:t>
      </w:r>
    </w:p>
    <w:p>
      <w:pPr>
        <w:spacing w:after="100"/>
      </w:pPr>
      <w:r>
        <w:t>4</w:t>
      </w:r>
    </w:p>
    <w:p>
      <w:pPr>
        <w:spacing w:after="100"/>
      </w:pPr>
      <w:r>
        <w:t>Y / N</w:t>
      </w:r>
    </w:p>
    <w:p>
      <w:pPr>
        <w:spacing w:after="100"/>
      </w:pPr>
      <w:r>
        <w:t>5</w:t>
      </w:r>
    </w:p>
    <w:p>
      <w:pPr>
        <w:spacing w:after="100"/>
      </w:pPr>
      <w:r>
        <w:t>Y / N</w:t>
      </w:r>
    </w:p>
    <w:p>
      <w:pPr>
        <w:spacing w:after="100"/>
      </w:pPr>
      <w:r>
        <w:t>6</w:t>
      </w:r>
    </w:p>
    <w:p>
      <w:pPr>
        <w:spacing w:after="100"/>
      </w:pPr>
      <w:r>
        <w:t>Y / N</w:t>
      </w:r>
    </w:p>
    <w:p>
      <w:pPr>
        <w:spacing w:after="100"/>
      </w:pPr>
      <w:r>
        <w:t>7</w:t>
      </w:r>
    </w:p>
    <w:p>
      <w:pPr>
        <w:spacing w:after="100"/>
      </w:pPr>
      <w:r>
        <w:t>Y / N</w:t>
      </w:r>
    </w:p>
    <w:p>
      <w:pPr>
        <w:spacing w:after="100"/>
      </w:pPr>
      <w:r>
        <w:t>8</w:t>
      </w:r>
    </w:p>
    <w:p>
      <w:pPr>
        <w:spacing w:after="100"/>
      </w:pPr>
      <w:r>
        <w:t>Y / N</w:t>
      </w:r>
    </w:p>
    <w:p>
      <w:pPr>
        <w:spacing w:before="240" w:after="80"/>
      </w:pPr>
      <w:r>
        <w:rPr>
          <w:b/>
          <w:color w:val="1B4F72"/>
          <w:sz w:val="26"/>
        </w:rPr>
        <w:t>Section 2: Common Friction Points</w:t>
      </w:r>
    </w:p>
    <w:p>
      <w:pPr>
        <w:spacing w:before="240" w:after="80"/>
      </w:pPr>
      <w:r>
        <w:rPr>
          <w:b/>
          <w:color w:val="1B4F72"/>
          <w:sz w:val="26"/>
        </w:rPr>
        <w:t>Website Friction</w:t>
      </w:r>
    </w:p>
    <w:p>
      <w:pPr>
        <w:spacing w:after="100"/>
      </w:pPr>
      <w:r>
        <w:t>[ ] Hard to find contact information</w:t>
      </w:r>
    </w:p>
    <w:p>
      <w:pPr>
        <w:spacing w:after="100"/>
      </w:pPr>
      <w:r>
        <w:t>[ ] Contact form asks too many questions</w:t>
      </w:r>
    </w:p>
    <w:p>
      <w:pPr>
        <w:spacing w:after="100"/>
      </w:pPr>
      <w:r>
        <w:t>[ ] No phone number visible</w:t>
      </w:r>
    </w:p>
    <w:p>
      <w:pPr>
        <w:spacing w:after="100"/>
      </w:pPr>
      <w:r>
        <w:t>[ ] Phone number not clickable on mobile</w:t>
      </w:r>
    </w:p>
    <w:p>
      <w:pPr>
        <w:spacing w:after="100"/>
      </w:pPr>
      <w:r>
        <w:t>[ ] Unclear what to do next</w:t>
      </w:r>
    </w:p>
    <w:p>
      <w:pPr>
        <w:spacing w:after="100"/>
      </w:pPr>
      <w:r>
        <w:t>[ ] No clear call\-to\-action</w:t>
      </w:r>
    </w:p>
    <w:p>
      <w:pPr>
        <w:spacing w:before="240" w:after="80"/>
      </w:pPr>
      <w:r>
        <w:rPr>
          <w:b/>
          <w:color w:val="1B4F72"/>
          <w:sz w:val="26"/>
        </w:rPr>
        <w:t>Communication Friction</w:t>
      </w:r>
    </w:p>
    <w:p>
      <w:pPr>
        <w:spacing w:after="100"/>
      </w:pPr>
      <w:r>
        <w:t>[ ] Slow response time</w:t>
      </w:r>
    </w:p>
    <w:p>
      <w:pPr>
        <w:spacing w:after="100"/>
      </w:pPr>
      <w:r>
        <w:t>[ ] Too many back\-and\-forth messages to get information</w:t>
      </w:r>
    </w:p>
    <w:p>
      <w:pPr>
        <w:spacing w:after="100"/>
      </w:pPr>
      <w:r>
        <w:t>[ ] Hard to schedule a call or meeting</w:t>
      </w:r>
    </w:p>
    <w:p>
      <w:pPr>
        <w:spacing w:after="100"/>
      </w:pPr>
      <w:r>
        <w:t>[ ] Voicemail that's never returned</w:t>
      </w:r>
    </w:p>
    <w:p>
      <w:pPr>
        <w:spacing w:after="100"/>
      </w:pPr>
      <w:r>
        <w:t>[ ] No after\-hours contact option</w:t>
      </w:r>
    </w:p>
    <w:p>
      <w:pPr>
        <w:spacing w:before="240" w:after="80"/>
      </w:pPr>
      <w:r>
        <w:rPr>
          <w:b/>
          <w:color w:val="1B4F72"/>
          <w:sz w:val="26"/>
        </w:rPr>
        <w:t>Quote/Proposal Friction</w:t>
      </w:r>
    </w:p>
    <w:p>
      <w:pPr>
        <w:spacing w:after="100"/>
      </w:pPr>
      <w:r>
        <w:t>[ ] Takes too long to get a quote</w:t>
      </w:r>
    </w:p>
    <w:p>
      <w:pPr>
        <w:spacing w:after="100"/>
      </w:pPr>
      <w:r>
        <w:t>[ ] Requires in\-person visit when not necessary</w:t>
      </w:r>
    </w:p>
    <w:p>
      <w:pPr>
        <w:spacing w:after="100"/>
      </w:pPr>
      <w:r>
        <w:t>[ ] Quote/proposal is confusing</w:t>
      </w:r>
    </w:p>
    <w:p>
      <w:pPr>
        <w:spacing w:after="100"/>
      </w:pPr>
      <w:r>
        <w:t>[ ] No clear way to accept/sign</w:t>
      </w:r>
    </w:p>
    <w:p>
      <w:pPr>
        <w:spacing w:after="100"/>
      </w:pPr>
      <w:r>
        <w:t>[ ] Requires printing/scanning/faxing</w:t>
      </w:r>
    </w:p>
    <w:p>
      <w:pPr>
        <w:spacing w:before="240" w:after="80"/>
      </w:pPr>
      <w:r>
        <w:rPr>
          <w:b/>
          <w:color w:val="1B4F72"/>
          <w:sz w:val="26"/>
        </w:rPr>
        <w:t>Payment Friction</w:t>
      </w:r>
    </w:p>
    <w:p>
      <w:pPr>
        <w:spacing w:after="100"/>
      </w:pPr>
      <w:r>
        <w:t>[ ] Limited payment options</w:t>
      </w:r>
    </w:p>
    <w:p>
      <w:pPr>
        <w:spacing w:after="100"/>
      </w:pPr>
      <w:r>
        <w:t>[ ] Can't pay online</w:t>
      </w:r>
    </w:p>
    <w:p>
      <w:pPr>
        <w:spacing w:after="100"/>
      </w:pPr>
      <w:r>
        <w:t>[ ] Deposit required but inconvenient to pay</w:t>
      </w:r>
    </w:p>
    <w:p>
      <w:pPr>
        <w:spacing w:after="100"/>
      </w:pPr>
      <w:r>
        <w:t>[ ] Confusing invoicing</w:t>
      </w:r>
    </w:p>
    <w:p>
      <w:pPr>
        <w:spacing w:before="240" w:after="80"/>
      </w:pPr>
      <w:r>
        <w:rPr>
          <w:b/>
          <w:color w:val="1B4F72"/>
          <w:sz w:val="26"/>
        </w:rPr>
        <w:t>Section 3: Quick Fixes</w:t>
      </w:r>
    </w:p>
    <w:p>
      <w:pPr>
        <w:spacing w:before="240" w:after="80"/>
      </w:pPr>
      <w:r>
        <w:rPr>
          <w:b/>
          <w:color w:val="1B4F72"/>
          <w:sz w:val="26"/>
        </w:rPr>
        <w:t>Make It Easy to Contact You</w:t>
      </w:r>
    </w:p>
    <w:p>
      <w:pPr>
        <w:spacing w:after="100"/>
      </w:pPr>
      <w:r>
        <w:t>• Phone number in header of every page (clickable on mobile)</w:t>
      </w:r>
    </w:p>
    <w:p>
      <w:pPr>
        <w:spacing w:after="100"/>
      </w:pPr>
      <w:r>
        <w:t>• Contact form with 3\-5 fields max</w:t>
      </w:r>
    </w:p>
    <w:p>
      <w:pPr>
        <w:spacing w:after="100"/>
      </w:pPr>
      <w:r>
        <w:t>• Chat widget for instant questions</w:t>
      </w:r>
    </w:p>
    <w:p>
      <w:pPr>
        <w:spacing w:after="100"/>
      </w:pPr>
      <w:r>
        <w:t>• Text/SMS option for customers who prefer texting</w:t>
      </w:r>
    </w:p>
    <w:p>
      <w:pPr>
        <w:spacing w:before="240" w:after="80"/>
      </w:pPr>
      <w:r>
        <w:rPr>
          <w:b/>
          <w:color w:val="1B4F72"/>
          <w:sz w:val="26"/>
        </w:rPr>
        <w:t>Speed Up Scheduling</w:t>
      </w:r>
    </w:p>
    <w:p>
      <w:pPr>
        <w:spacing w:after="100"/>
      </w:pPr>
      <w:r>
        <w:t>• Online calendar booking (Calendly, Acuity, etc.)</w:t>
      </w:r>
    </w:p>
    <w:p>
      <w:pPr>
        <w:spacing w:after="100"/>
      </w:pPr>
      <w:r>
        <w:t>• Offer multiple time options in first response</w:t>
      </w:r>
    </w:p>
    <w:p>
      <w:pPr>
        <w:spacing w:after="100"/>
      </w:pPr>
      <w:r>
        <w:t>• Same\-day or next\-day availability when possible</w:t>
      </w:r>
    </w:p>
    <w:p>
      <w:pPr>
        <w:spacing w:before="240" w:after="80"/>
      </w:pPr>
      <w:r>
        <w:rPr>
          <w:b/>
          <w:color w:val="1B4F72"/>
          <w:sz w:val="26"/>
        </w:rPr>
        <w:t>Simplify Quotes/Proposals</w:t>
      </w:r>
    </w:p>
    <w:p>
      <w:pPr>
        <w:spacing w:after="100"/>
      </w:pPr>
      <w:r>
        <w:t>• Provide quotes within 24\-48 hours</w:t>
      </w:r>
    </w:p>
    <w:p>
      <w:pPr>
        <w:spacing w:after="100"/>
      </w:pPr>
      <w:r>
        <w:t>• One\-page proposals when possible</w:t>
      </w:r>
    </w:p>
    <w:p>
      <w:pPr>
        <w:spacing w:after="100"/>
      </w:pPr>
      <w:r>
        <w:t>• Digital signatures (DocuSign, PandaDoc)</w:t>
      </w:r>
    </w:p>
    <w:p>
      <w:pPr>
        <w:spacing w:after="100"/>
      </w:pPr>
      <w:r>
        <w:t>• Clear pricing with no hidden fees</w:t>
      </w:r>
    </w:p>
    <w:p>
      <w:pPr>
        <w:spacing w:before="240" w:after="80"/>
      </w:pPr>
      <w:r>
        <w:rPr>
          <w:b/>
          <w:color w:val="1B4F72"/>
          <w:sz w:val="26"/>
        </w:rPr>
        <w:t>Make Payment Easy</w:t>
      </w:r>
    </w:p>
    <w:p>
      <w:pPr>
        <w:spacing w:after="100"/>
      </w:pPr>
      <w:r>
        <w:t>• Accept credit cards</w:t>
      </w:r>
    </w:p>
    <w:p>
      <w:pPr>
        <w:spacing w:after="100"/>
      </w:pPr>
      <w:r>
        <w:t>• Online payment links in invoices</w:t>
      </w:r>
    </w:p>
    <w:p>
      <w:pPr>
        <w:spacing w:after="100"/>
      </w:pPr>
      <w:r>
        <w:t>• Autopay option for recurring customers</w:t>
      </w:r>
    </w:p>
    <w:p>
      <w:pPr>
        <w:spacing w:after="100"/>
      </w:pPr>
      <w:r>
        <w:t>• Financing options for large purchases</w:t>
      </w:r>
    </w:p>
    <w:p>
      <w:pPr>
        <w:spacing w:before="240" w:after="80"/>
      </w:pPr>
      <w:r>
        <w:rPr>
          <w:b/>
          <w:color w:val="1B4F72"/>
          <w:sz w:val="26"/>
        </w:rPr>
        <w:t>Section 4: Action Plan</w:t>
      </w:r>
    </w:p>
    <w:p>
      <w:pPr>
        <w:spacing w:after="100"/>
      </w:pPr>
      <w:r>
        <w:t>\#</w:t>
      </w:r>
    </w:p>
    <w:p>
      <w:pPr>
        <w:spacing w:after="100"/>
      </w:pPr>
      <w:r>
        <w:t>Simplification to Make</w:t>
      </w:r>
    </w:p>
    <w:p>
      <w:pPr>
        <w:spacing w:after="100"/>
      </w:pPr>
      <w:r>
        <w:t>Owner</w:t>
      </w:r>
    </w:p>
    <w:p>
      <w:pPr>
        <w:spacing w:after="100"/>
      </w:pPr>
      <w:r>
        <w:t>Due Date</w:t>
      </w:r>
    </w:p>
    <w:p>
      <w:pPr>
        <w:spacing w:after="100"/>
      </w:pPr>
      <w:r>
        <w:t>Done</w:t>
      </w:r>
    </w:p>
    <w:p>
      <w:pPr>
        <w:spacing w:after="100"/>
      </w:pPr>
      <w:r>
        <w:t>1</w:t>
      </w:r>
    </w:p>
    <w:p>
      <w:pPr>
        <w:spacing w:after="100"/>
      </w:pPr>
      <w:r>
        <w:t>[ ]</w:t>
      </w:r>
    </w:p>
    <w:p>
      <w:pPr>
        <w:spacing w:after="100"/>
      </w:pPr>
      <w:r>
        <w:t>2</w:t>
      </w:r>
    </w:p>
    <w:p>
      <w:pPr>
        <w:spacing w:after="100"/>
      </w:pPr>
      <w:r>
        <w:t>[ ]</w:t>
      </w:r>
    </w:p>
    <w:p>
      <w:pPr>
        <w:spacing w:after="100"/>
      </w:pPr>
      <w:r>
        <w:t>3</w:t>
      </w:r>
    </w:p>
    <w:p>
      <w:pPr>
        <w:spacing w:after="100"/>
      </w:pPr>
      <w:r>
        <w:t>[ ]</w:t>
      </w:r>
    </w:p>
    <w:p>
      <w:pPr>
        <w:spacing w:after="100"/>
      </w:pPr>
      <w:r>
        <w:t>4</w:t>
      </w:r>
    </w:p>
    <w:p>
      <w:pPr>
        <w:spacing w:after="100"/>
      </w:pPr>
      <w:r>
        <w:t>[ ]</w:t>
      </w:r>
    </w:p>
    <w:p>
      <w:pPr>
        <w:spacing w:after="100"/>
      </w:pPr>
      <w:r>
        <w:t>5</w:t>
      </w:r>
    </w:p>
    <w:p>
      <w:pPr>
        <w:spacing w:after="100"/>
      </w:pPr>
      <w:r>
        <w:t>[ ]</w:t>
      </w:r>
    </w:p>
    <w:p>
      <w:pPr>
        <w:spacing w:after="100"/>
      </w:pPr>
      <w:r>
        <w:t>6</w:t>
      </w:r>
    </w:p>
    <w:p>
      <w:pPr>
        <w:spacing w:after="100"/>
      </w:pPr>
      <w:r>
        <w:t>[ ]</w:t>
      </w:r>
    </w:p>
    <w:p>
      <w:pPr>
        <w:spacing w:after="100"/>
      </w:pPr>
      <w:r>
        <w:t>7</w:t>
      </w:r>
    </w:p>
    <w:p>
      <w:pPr>
        <w:spacing w:after="100"/>
      </w:pPr>
      <w:r>
        <w:t>[ ]</w:t>
      </w:r>
    </w:p>
    <w:p>
      <w:pPr>
        <w:spacing w:after="100"/>
      </w:pPr>
      <w:r>
        <w:t>8</w:t>
      </w:r>
    </w:p>
    <w:p>
      <w:pPr>
        <w:spacing w:after="100"/>
      </w:pPr>
      <w:r>
        <w:t>[ ]</w:t>
      </w:r>
    </w:p>
    <w:p>
      <w:pPr>
        <w:spacing w:before="240" w:after="80"/>
      </w:pPr>
      <w:r>
        <w:rPr>
          <w:b/>
          <w:color w:val="1B4F72"/>
          <w:sz w:val="26"/>
        </w:rPr>
        <w:t>The Test</w:t>
      </w:r>
    </w:p>
    <w:p>
      <w:pPr>
        <w:spacing w:after="100"/>
      </w:pPr>
      <w:r>
        <w:t>Have someone who's never used your business try to get a quote. Count the steps. Time how long it takes. Ask where they got frustrated.</w:t>
      </w:r>
    </w:p>
    <w:p>
      <w:pPr>
        <w:spacing w:after="100"/>
      </w:pPr>
      <w:r>
        <w:t>If it takes more than 3 steps or more than 5 minutes, simplify.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